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B7538" w14:textId="6BD7CF19" w:rsidR="00F65DAF" w:rsidRPr="00B469DE" w:rsidRDefault="00816D21" w:rsidP="004854A4">
      <w:pPr>
        <w:spacing w:after="0" w:line="240" w:lineRule="auto"/>
        <w:ind w:left="3612"/>
        <w:jc w:val="right"/>
        <w:rPr>
          <w:rFonts w:ascii="Arial" w:eastAsia="Times New Roman" w:hAnsi="Arial" w:cs="Arial"/>
          <w:bCs/>
          <w:sz w:val="16"/>
          <w:szCs w:val="16"/>
        </w:rPr>
      </w:pPr>
      <w:proofErr w:type="spellStart"/>
      <w:r w:rsidRPr="00B469DE">
        <w:rPr>
          <w:rFonts w:ascii="Arial" w:eastAsia="Times New Roman" w:hAnsi="Arial" w:cs="Arial"/>
          <w:bCs/>
          <w:sz w:val="16"/>
          <w:szCs w:val="16"/>
        </w:rPr>
        <w:t>Príloha</w:t>
      </w:r>
      <w:proofErr w:type="spellEnd"/>
      <w:r w:rsidRPr="00B469DE">
        <w:rPr>
          <w:rFonts w:ascii="Arial" w:eastAsia="Times New Roman" w:hAnsi="Arial" w:cs="Arial"/>
          <w:bCs/>
          <w:sz w:val="16"/>
          <w:szCs w:val="16"/>
        </w:rPr>
        <w:t xml:space="preserve"> č. </w:t>
      </w:r>
      <w:r w:rsidR="004854A4" w:rsidRPr="00B469DE">
        <w:rPr>
          <w:rFonts w:ascii="Arial" w:eastAsia="Times New Roman" w:hAnsi="Arial" w:cs="Arial"/>
          <w:bCs/>
          <w:sz w:val="16"/>
          <w:szCs w:val="16"/>
        </w:rPr>
        <w:t>6</w:t>
      </w:r>
      <w:r w:rsidR="00F65DAF" w:rsidRPr="00B469DE">
        <w:rPr>
          <w:rFonts w:ascii="Arial" w:eastAsia="Times New Roman" w:hAnsi="Arial" w:cs="Arial"/>
          <w:bCs/>
          <w:sz w:val="16"/>
          <w:szCs w:val="16"/>
        </w:rPr>
        <w:t xml:space="preserve"> </w:t>
      </w:r>
      <w:proofErr w:type="spellStart"/>
      <w:r w:rsidR="00F65DAF" w:rsidRPr="00B469DE">
        <w:rPr>
          <w:rFonts w:ascii="Arial" w:eastAsia="Times New Roman" w:hAnsi="Arial" w:cs="Arial"/>
          <w:bCs/>
          <w:sz w:val="16"/>
          <w:szCs w:val="16"/>
        </w:rPr>
        <w:t>výzvy</w:t>
      </w:r>
      <w:proofErr w:type="spellEnd"/>
      <w:r w:rsidR="00F65DAF" w:rsidRPr="00B469DE">
        <w:rPr>
          <w:rFonts w:ascii="Arial" w:eastAsia="Times New Roman" w:hAnsi="Arial" w:cs="Arial"/>
          <w:bCs/>
          <w:sz w:val="16"/>
          <w:szCs w:val="16"/>
        </w:rPr>
        <w:t xml:space="preserve"> PSK-MPSVR-086-2026-DV-ESF+</w:t>
      </w:r>
    </w:p>
    <w:p w14:paraId="6283F9CD" w14:textId="03BE225C" w:rsidR="00F65DAF" w:rsidRDefault="00F65DAF" w:rsidP="00451316">
      <w:pPr>
        <w:jc w:val="center"/>
        <w:rPr>
          <w:rFonts w:ascii="Times New Roman" w:eastAsiaTheme="majorEastAsia" w:hAnsi="Times New Roman" w:cs="Times New Roman"/>
          <w:b/>
          <w:bCs/>
          <w:color w:val="365F91" w:themeColor="accent1" w:themeShade="BF"/>
          <w:sz w:val="32"/>
          <w:szCs w:val="28"/>
          <w:lang w:val="sk-SK"/>
        </w:rPr>
      </w:pPr>
    </w:p>
    <w:p w14:paraId="07A4EA17" w14:textId="68F6E389" w:rsidR="00451316" w:rsidRPr="00841741" w:rsidRDefault="00451316" w:rsidP="00451316">
      <w:pPr>
        <w:jc w:val="center"/>
        <w:rPr>
          <w:rFonts w:ascii="Times New Roman" w:eastAsiaTheme="majorEastAsia" w:hAnsi="Times New Roman" w:cs="Times New Roman"/>
          <w:b/>
          <w:bCs/>
          <w:i/>
          <w:iCs/>
          <w:color w:val="365F91" w:themeColor="accent1" w:themeShade="BF"/>
          <w:sz w:val="32"/>
          <w:szCs w:val="28"/>
          <w:lang w:val="sk-SK"/>
        </w:rPr>
      </w:pPr>
      <w:r w:rsidRPr="00841741">
        <w:rPr>
          <w:rFonts w:ascii="Times New Roman" w:eastAsiaTheme="majorEastAsia" w:hAnsi="Times New Roman" w:cs="Times New Roman"/>
          <w:b/>
          <w:bCs/>
          <w:color w:val="365F91" w:themeColor="accent1" w:themeShade="BF"/>
          <w:sz w:val="32"/>
          <w:szCs w:val="28"/>
          <w:lang w:val="sk-SK"/>
        </w:rPr>
        <w:t>Popis plánovanej vzdelávacej aktivity</w:t>
      </w:r>
    </w:p>
    <w:p w14:paraId="5CB531A5" w14:textId="77777777" w:rsidR="00DC56FE" w:rsidRPr="00451316" w:rsidRDefault="00DC56FE" w:rsidP="001A186C">
      <w:pPr>
        <w:jc w:val="center"/>
        <w:rPr>
          <w:rFonts w:ascii="Times New Roman" w:hAnsi="Times New Roman" w:cs="Times New Roman"/>
          <w:lang w:val="sk-SK"/>
        </w:rPr>
      </w:pPr>
    </w:p>
    <w:p w14:paraId="2E3E771C" w14:textId="77777777" w:rsidR="007769F7" w:rsidRPr="00451316" w:rsidRDefault="00F20195" w:rsidP="00DC56FE">
      <w:pPr>
        <w:pStyle w:val="Nadpis2"/>
        <w:rPr>
          <w:rFonts w:ascii="Times New Roman" w:hAnsi="Times New Roman" w:cs="Times New Roman"/>
          <w:lang w:val="sk-SK"/>
        </w:rPr>
      </w:pPr>
      <w:r w:rsidRPr="00451316">
        <w:rPr>
          <w:rFonts w:ascii="Times New Roman" w:hAnsi="Times New Roman" w:cs="Times New Roman"/>
          <w:lang w:val="sk-SK"/>
        </w:rPr>
        <w:t>Žiadateľ povinne popíše projekt plánovaného vzdelávania v nasledovnej štruktúre</w:t>
      </w:r>
      <w:r w:rsidR="00623C92">
        <w:rPr>
          <w:rFonts w:ascii="Times New Roman" w:hAnsi="Times New Roman" w:cs="Times New Roman"/>
          <w:lang w:val="sk-SK"/>
        </w:rPr>
        <w:t xml:space="preserve"> a v súlade s časťou III</w:t>
      </w:r>
      <w:r w:rsidR="00633A2C">
        <w:rPr>
          <w:rFonts w:ascii="Times New Roman" w:hAnsi="Times New Roman" w:cs="Times New Roman"/>
          <w:lang w:val="sk-SK"/>
        </w:rPr>
        <w:t xml:space="preserve"> tejto prílohy – Teória zmeny</w:t>
      </w:r>
      <w:r w:rsidRPr="00451316">
        <w:rPr>
          <w:rFonts w:ascii="Times New Roman" w:hAnsi="Times New Roman" w:cs="Times New Roman"/>
          <w:lang w:val="sk-SK"/>
        </w:rPr>
        <w:t>:</w:t>
      </w:r>
    </w:p>
    <w:p w14:paraId="2D6C43CA" w14:textId="77777777" w:rsidR="007769F7" w:rsidRPr="00451316" w:rsidRDefault="00F20195" w:rsidP="00623C92">
      <w:pPr>
        <w:pStyle w:val="Nadpis2"/>
        <w:numPr>
          <w:ilvl w:val="0"/>
          <w:numId w:val="10"/>
        </w:numPr>
        <w:rPr>
          <w:rFonts w:ascii="Times New Roman" w:hAnsi="Times New Roman" w:cs="Times New Roman"/>
          <w:lang w:val="sk-SK"/>
        </w:rPr>
      </w:pPr>
      <w:r w:rsidRPr="00451316">
        <w:rPr>
          <w:rFonts w:ascii="Times New Roman" w:hAnsi="Times New Roman" w:cs="Times New Roman"/>
          <w:lang w:val="sk-SK"/>
        </w:rPr>
        <w:t>Popis situácie pred realizovaním vzdelávania</w:t>
      </w:r>
    </w:p>
    <w:p w14:paraId="2D717553" w14:textId="77777777" w:rsidR="007D23EC" w:rsidRPr="00451316" w:rsidRDefault="007D23EC">
      <w:pPr>
        <w:rPr>
          <w:rFonts w:ascii="Times New Roman" w:hAnsi="Times New Roman" w:cs="Times New Roman"/>
          <w:b/>
          <w:color w:val="C00000"/>
          <w:lang w:val="sk-SK"/>
        </w:rPr>
      </w:pPr>
    </w:p>
    <w:p w14:paraId="74AEBBEE" w14:textId="77777777" w:rsidR="007769F7" w:rsidRPr="00451316" w:rsidRDefault="00F20195">
      <w:pPr>
        <w:rPr>
          <w:rFonts w:ascii="Times New Roman" w:hAnsi="Times New Roman" w:cs="Times New Roman"/>
          <w:lang w:val="sk-SK"/>
        </w:rPr>
      </w:pPr>
      <w:r w:rsidRPr="00451316">
        <w:rPr>
          <w:rFonts w:ascii="Times New Roman" w:hAnsi="Times New Roman" w:cs="Times New Roman"/>
          <w:b/>
          <w:color w:val="C00000"/>
          <w:lang w:val="sk-SK"/>
        </w:rPr>
        <w:t>Profil zamestnávateľa</w:t>
      </w:r>
    </w:p>
    <w:p w14:paraId="6E6C7DF0" w14:textId="3B33DE87" w:rsidR="007769F7" w:rsidRPr="00451316" w:rsidRDefault="001F6B1B" w:rsidP="00282006">
      <w:pPr>
        <w:jc w:val="both"/>
        <w:rPr>
          <w:rFonts w:ascii="Times New Roman" w:hAnsi="Times New Roman" w:cs="Times New Roman"/>
          <w:lang w:val="sk-SK"/>
        </w:rPr>
      </w:pPr>
      <w:sdt>
        <w:sdtPr>
          <w:rPr>
            <w:rFonts w:ascii="Times New Roman" w:hAnsi="Times New Roman" w:cs="Times New Roman"/>
            <w:i/>
            <w:color w:val="0066CC"/>
            <w:lang w:val="sk-SK"/>
          </w:rPr>
          <w:alias w:val="Textové pole"/>
          <w:tag w:val="limit_500"/>
          <w:id w:val="-722363416"/>
          <w:text/>
        </w:sdtPr>
        <w:sdtEndPr/>
        <w:sdtContent>
          <w:r w:rsidR="00590327" w:rsidRPr="00451316">
            <w:rPr>
              <w:rFonts w:ascii="Times New Roman" w:hAnsi="Times New Roman" w:cs="Times New Roman"/>
              <w:i/>
              <w:color w:val="0066CC"/>
              <w:lang w:val="sk-SK"/>
            </w:rPr>
            <w:t>S</w:t>
          </w:r>
          <w:r w:rsidR="00E80E31" w:rsidRPr="00451316">
            <w:rPr>
              <w:rFonts w:ascii="Times New Roman" w:hAnsi="Times New Roman" w:cs="Times New Roman"/>
              <w:i/>
              <w:color w:val="0066CC"/>
              <w:lang w:val="sk-SK"/>
            </w:rPr>
            <w:t xml:space="preserve"> ohľadom na realizované vzdelávanie – aktuálna situácia zamestnávateľa, v akom odvetví pôsobí, aký je hlavný cieľ vzdelávania, na aké trendy na trhu práce reaguje, </w:t>
          </w:r>
          <w:r w:rsidR="00C54C10">
            <w:rPr>
              <w:rFonts w:ascii="Times New Roman" w:hAnsi="Times New Roman" w:cs="Times New Roman"/>
              <w:i/>
              <w:color w:val="0066CC"/>
              <w:lang w:val="sk-SK"/>
            </w:rPr>
            <w:t xml:space="preserve">uvedie konkrétne zmeny v oblasti technológií, procesov alebo postupov, ktoré v jeho podniku </w:t>
          </w:r>
          <w:r w:rsidR="006014E6">
            <w:rPr>
              <w:rFonts w:ascii="Times New Roman" w:hAnsi="Times New Roman" w:cs="Times New Roman"/>
              <w:i/>
              <w:color w:val="0066CC"/>
              <w:lang w:val="sk-SK"/>
            </w:rPr>
            <w:t>vyvolávajú potrebu vzdelávania.</w:t>
          </w:r>
          <w:r w:rsidR="00315D3D">
            <w:rPr>
              <w:rFonts w:ascii="Times New Roman" w:hAnsi="Times New Roman" w:cs="Times New Roman"/>
              <w:i/>
              <w:color w:val="0066CC"/>
              <w:lang w:val="sk-SK"/>
            </w:rPr>
            <w:t xml:space="preserve"> Stanoví základný časový rámec zmien, ktoré plánuje realizovať. </w:t>
          </w:r>
          <w:r w:rsidR="00315D3D">
            <w:rPr>
              <w:rFonts w:ascii="Times New Roman" w:hAnsi="Times New Roman" w:cs="Times New Roman"/>
              <w:i/>
              <w:color w:val="0066CC"/>
              <w:lang w:val="sk-SK"/>
            </w:rPr>
            <w:br/>
          </w:r>
          <w:r w:rsidR="006014E6">
            <w:rPr>
              <w:rFonts w:ascii="Times New Roman" w:hAnsi="Times New Roman" w:cs="Times New Roman"/>
              <w:i/>
              <w:color w:val="0066CC"/>
              <w:lang w:val="sk-SK"/>
            </w:rPr>
            <w:t xml:space="preserve">V prípade preukazovania investície, ktorá si vyžaduje potrebu vzdelávania zamestnancov, tu žiadateľ logicky zdôvodní previazanie investície s navrhovaným vzdelávaním v projekte, pričom sa špecificky venuje aj zdôvodneniu primeranosti rozsahu deklarovanej investície </w:t>
          </w:r>
          <w:r w:rsidR="00315D3D">
            <w:rPr>
              <w:rFonts w:ascii="Times New Roman" w:hAnsi="Times New Roman" w:cs="Times New Roman"/>
              <w:i/>
              <w:color w:val="0066CC"/>
              <w:lang w:val="sk-SK"/>
            </w:rPr>
            <w:t>k</w:t>
          </w:r>
          <w:r w:rsidR="006014E6">
            <w:rPr>
              <w:rFonts w:ascii="Times New Roman" w:hAnsi="Times New Roman" w:cs="Times New Roman"/>
              <w:i/>
              <w:color w:val="0066CC"/>
              <w:lang w:val="sk-SK"/>
            </w:rPr>
            <w:t> navrhovanému objemu vzde</w:t>
          </w:r>
          <w:r w:rsidR="00950E44">
            <w:rPr>
              <w:rFonts w:ascii="Times New Roman" w:hAnsi="Times New Roman" w:cs="Times New Roman"/>
              <w:i/>
              <w:color w:val="0066CC"/>
              <w:lang w:val="sk-SK"/>
            </w:rPr>
            <w:t>lávania.</w:t>
          </w:r>
        </w:sdtContent>
      </w:sdt>
    </w:p>
    <w:p w14:paraId="5328505B" w14:textId="77777777" w:rsidR="007769F7" w:rsidRPr="00451316" w:rsidRDefault="00F20195">
      <w:pPr>
        <w:rPr>
          <w:rFonts w:ascii="Times New Roman" w:hAnsi="Times New Roman" w:cs="Times New Roman"/>
          <w:lang w:val="sk-SK"/>
        </w:rPr>
      </w:pPr>
      <w:r w:rsidRPr="00451316">
        <w:rPr>
          <w:rFonts w:ascii="Times New Roman" w:hAnsi="Times New Roman" w:cs="Times New Roman"/>
          <w:lang w:val="sk-SK"/>
        </w:rPr>
        <w:br/>
      </w:r>
    </w:p>
    <w:p w14:paraId="4C9F89C0" w14:textId="77777777" w:rsidR="007769F7" w:rsidRPr="00451316" w:rsidRDefault="00F20195">
      <w:pPr>
        <w:rPr>
          <w:rFonts w:ascii="Times New Roman" w:hAnsi="Times New Roman" w:cs="Times New Roman"/>
          <w:lang w:val="sk-SK"/>
        </w:rPr>
      </w:pPr>
      <w:r w:rsidRPr="00451316">
        <w:rPr>
          <w:rFonts w:ascii="Times New Roman" w:hAnsi="Times New Roman" w:cs="Times New Roman"/>
          <w:b/>
          <w:color w:val="C00000"/>
          <w:lang w:val="sk-SK"/>
        </w:rPr>
        <w:t>Popis profilu zamestnancov určených na vzdelávanie</w:t>
      </w:r>
    </w:p>
    <w:p w14:paraId="1F746AA9" w14:textId="6C0C5B1C" w:rsidR="007769F7" w:rsidRPr="00451316" w:rsidRDefault="001F6B1B">
      <w:pPr>
        <w:rPr>
          <w:rFonts w:ascii="Times New Roman" w:hAnsi="Times New Roman" w:cs="Times New Roman"/>
          <w:lang w:val="sk-SK"/>
        </w:rPr>
      </w:pPr>
      <w:sdt>
        <w:sdtPr>
          <w:rPr>
            <w:rFonts w:ascii="Times New Roman" w:hAnsi="Times New Roman" w:cs="Times New Roman"/>
            <w:i/>
            <w:color w:val="0066CC"/>
            <w:lang w:val="sk-SK"/>
          </w:rPr>
          <w:alias w:val="Textové pole"/>
          <w:tag w:val="limit_500"/>
          <w:id w:val="1980031823"/>
          <w:text/>
        </w:sdtPr>
        <w:sdtEndPr/>
        <w:sdtContent>
          <w:r w:rsidR="004A4D4E" w:rsidRPr="004A4D4E">
            <w:rPr>
              <w:rFonts w:ascii="Times New Roman" w:hAnsi="Times New Roman" w:cs="Times New Roman"/>
              <w:i/>
              <w:color w:val="0066CC"/>
              <w:lang w:val="sk-SK"/>
            </w:rPr>
            <w:t xml:space="preserve">Ktoré skupiny zamestnancov sa majú vzdelávať, ich aktuálna náplň práce, aktuálne požadované zručnosti na výkon práce, ich aktuálne vzdelávacie potreby, odborné predpoklady pre zaradenie do vzdelávania (požadovaná prax, minimálny stupeň vzdelania). </w:t>
          </w:r>
          <w:r w:rsidR="004A4D4E">
            <w:rPr>
              <w:rFonts w:ascii="Times New Roman" w:hAnsi="Times New Roman" w:cs="Times New Roman"/>
              <w:i/>
              <w:color w:val="0066CC"/>
              <w:lang w:val="sk-SK"/>
            </w:rPr>
            <w:t>Žiadateľ zdôvodní</w:t>
          </w:r>
          <w:r w:rsidR="004A4D4E" w:rsidRPr="004A4D4E">
            <w:rPr>
              <w:rFonts w:ascii="Times New Roman" w:hAnsi="Times New Roman" w:cs="Times New Roman"/>
              <w:i/>
              <w:color w:val="0066CC"/>
              <w:lang w:val="sk-SK"/>
            </w:rPr>
            <w:t xml:space="preserve"> potrebu vzdelávania pre každú zapojenú pracovnú pozíciu alebo skupinu pozícií</w:t>
          </w:r>
          <w:r w:rsidR="00950E44">
            <w:rPr>
              <w:rFonts w:ascii="Times New Roman" w:hAnsi="Times New Roman" w:cs="Times New Roman"/>
              <w:i/>
              <w:color w:val="0066CC"/>
              <w:lang w:val="sk-SK"/>
            </w:rPr>
            <w:t xml:space="preserve"> s rovnakou potrebou vzdelávania.</w:t>
          </w:r>
        </w:sdtContent>
      </w:sdt>
    </w:p>
    <w:p w14:paraId="502C9C0D" w14:textId="77777777" w:rsidR="007769F7" w:rsidRPr="00451316" w:rsidRDefault="00F20195">
      <w:pPr>
        <w:rPr>
          <w:rFonts w:ascii="Times New Roman" w:hAnsi="Times New Roman" w:cs="Times New Roman"/>
          <w:lang w:val="sk-SK"/>
        </w:rPr>
      </w:pPr>
      <w:r w:rsidRPr="00451316">
        <w:rPr>
          <w:rFonts w:ascii="Times New Roman" w:hAnsi="Times New Roman" w:cs="Times New Roman"/>
          <w:lang w:val="sk-SK"/>
        </w:rPr>
        <w:br/>
      </w:r>
    </w:p>
    <w:p w14:paraId="5A6B8393" w14:textId="77777777" w:rsidR="007769F7" w:rsidRPr="00451316" w:rsidRDefault="00F20195">
      <w:pPr>
        <w:rPr>
          <w:rFonts w:ascii="Times New Roman" w:hAnsi="Times New Roman" w:cs="Times New Roman"/>
          <w:lang w:val="sk-SK"/>
        </w:rPr>
      </w:pPr>
      <w:r w:rsidRPr="00451316">
        <w:rPr>
          <w:rFonts w:ascii="Times New Roman" w:hAnsi="Times New Roman" w:cs="Times New Roman"/>
          <w:b/>
          <w:color w:val="C00000"/>
          <w:lang w:val="sk-SK"/>
        </w:rPr>
        <w:t>Plánované zostavenie vzdelávacích skupín</w:t>
      </w:r>
    </w:p>
    <w:p w14:paraId="69A38AF9" w14:textId="4CC06CE6" w:rsidR="007769F7" w:rsidRPr="00451316" w:rsidRDefault="001F6B1B">
      <w:pPr>
        <w:rPr>
          <w:rFonts w:ascii="Times New Roman" w:hAnsi="Times New Roman" w:cs="Times New Roman"/>
          <w:lang w:val="sk-SK"/>
        </w:rPr>
      </w:pPr>
      <w:sdt>
        <w:sdtPr>
          <w:rPr>
            <w:rFonts w:ascii="Times New Roman" w:hAnsi="Times New Roman" w:cs="Times New Roman"/>
            <w:i/>
            <w:color w:val="0066CC"/>
            <w:lang w:val="sk-SK"/>
          </w:rPr>
          <w:alias w:val="Textové pole"/>
          <w:tag w:val="limit_500"/>
          <w:id w:val="-1224752050"/>
          <w:text/>
        </w:sdtPr>
        <w:sdtEndPr/>
        <w:sdtContent>
          <w:r w:rsidR="00590327" w:rsidRPr="00451316">
            <w:rPr>
              <w:rFonts w:ascii="Times New Roman" w:hAnsi="Times New Roman" w:cs="Times New Roman"/>
              <w:i/>
              <w:color w:val="0066CC"/>
              <w:lang w:val="sk-SK"/>
            </w:rPr>
            <w:t>Početnosť a veľkosť vzdelávacích skupín, zdôvodnenie s ohľadom na účelné a efektívne vyu</w:t>
          </w:r>
          <w:r w:rsidR="00950E44">
            <w:rPr>
              <w:rFonts w:ascii="Times New Roman" w:hAnsi="Times New Roman" w:cs="Times New Roman"/>
              <w:i/>
              <w:color w:val="0066CC"/>
              <w:lang w:val="sk-SK"/>
            </w:rPr>
            <w:t>žívanie finančných prostriedkov.</w:t>
          </w:r>
        </w:sdtContent>
      </w:sdt>
    </w:p>
    <w:p w14:paraId="421753DD" w14:textId="77777777" w:rsidR="007769F7" w:rsidRPr="00451316" w:rsidRDefault="00F20195">
      <w:pPr>
        <w:rPr>
          <w:rFonts w:ascii="Times New Roman" w:hAnsi="Times New Roman" w:cs="Times New Roman"/>
          <w:lang w:val="sk-SK"/>
        </w:rPr>
      </w:pPr>
      <w:r w:rsidRPr="00451316">
        <w:rPr>
          <w:rFonts w:ascii="Times New Roman" w:hAnsi="Times New Roman" w:cs="Times New Roman"/>
          <w:lang w:val="sk-SK"/>
        </w:rPr>
        <w:br/>
      </w:r>
    </w:p>
    <w:p w14:paraId="13F92439" w14:textId="77777777" w:rsidR="007D23EC" w:rsidRPr="00451316" w:rsidRDefault="007D23EC">
      <w:pPr>
        <w:rPr>
          <w:rFonts w:ascii="Times New Roman" w:hAnsi="Times New Roman" w:cs="Times New Roman"/>
          <w:lang w:val="sk-SK"/>
        </w:rPr>
      </w:pPr>
    </w:p>
    <w:p w14:paraId="57EF5780" w14:textId="77777777" w:rsidR="007D23EC" w:rsidRPr="00451316" w:rsidRDefault="007D23EC">
      <w:pPr>
        <w:rPr>
          <w:rFonts w:ascii="Times New Roman" w:hAnsi="Times New Roman" w:cs="Times New Roman"/>
          <w:lang w:val="sk-SK"/>
        </w:rPr>
      </w:pPr>
    </w:p>
    <w:p w14:paraId="13FCBD91" w14:textId="77777777" w:rsidR="007D23EC" w:rsidRPr="00451316" w:rsidRDefault="007D23EC">
      <w:pPr>
        <w:rPr>
          <w:rFonts w:ascii="Times New Roman" w:hAnsi="Times New Roman" w:cs="Times New Roman"/>
          <w:lang w:val="sk-SK"/>
        </w:rPr>
      </w:pPr>
    </w:p>
    <w:p w14:paraId="62012503" w14:textId="77777777" w:rsidR="007D23EC" w:rsidRPr="00451316" w:rsidRDefault="007D23EC">
      <w:pPr>
        <w:rPr>
          <w:rFonts w:ascii="Times New Roman" w:hAnsi="Times New Roman" w:cs="Times New Roman"/>
          <w:lang w:val="sk-SK"/>
        </w:rPr>
      </w:pPr>
    </w:p>
    <w:p w14:paraId="60F5CCEA" w14:textId="77777777" w:rsidR="007769F7" w:rsidRPr="00451316" w:rsidRDefault="00F20195" w:rsidP="00623C92">
      <w:pPr>
        <w:pStyle w:val="Nadpis2"/>
        <w:numPr>
          <w:ilvl w:val="0"/>
          <w:numId w:val="10"/>
        </w:numPr>
        <w:rPr>
          <w:rFonts w:ascii="Times New Roman" w:hAnsi="Times New Roman" w:cs="Times New Roman"/>
          <w:lang w:val="sk-SK"/>
        </w:rPr>
      </w:pPr>
      <w:r w:rsidRPr="00451316">
        <w:rPr>
          <w:rFonts w:ascii="Times New Roman" w:hAnsi="Times New Roman" w:cs="Times New Roman"/>
          <w:lang w:val="sk-SK"/>
        </w:rPr>
        <w:t xml:space="preserve">Popis vzdelávacieho </w:t>
      </w:r>
      <w:r w:rsidR="00062531" w:rsidRPr="00451316">
        <w:rPr>
          <w:rFonts w:ascii="Times New Roman" w:hAnsi="Times New Roman" w:cs="Times New Roman"/>
          <w:lang w:val="sk-SK"/>
        </w:rPr>
        <w:t>program</w:t>
      </w:r>
      <w:r w:rsidR="00451316" w:rsidRPr="00451316">
        <w:rPr>
          <w:rFonts w:ascii="Times New Roman" w:hAnsi="Times New Roman" w:cs="Times New Roman"/>
          <w:lang w:val="sk-SK"/>
        </w:rPr>
        <w:t>u</w:t>
      </w:r>
    </w:p>
    <w:p w14:paraId="50C30B44" w14:textId="77777777" w:rsidR="00062531" w:rsidRPr="00451316" w:rsidRDefault="00062531" w:rsidP="00062531">
      <w:pPr>
        <w:rPr>
          <w:rFonts w:ascii="Times New Roman" w:hAnsi="Times New Roman" w:cs="Times New Roman"/>
          <w:lang w:val="sk-SK"/>
        </w:rPr>
      </w:pPr>
    </w:p>
    <w:p w14:paraId="65941CDF" w14:textId="77777777" w:rsidR="007769F7" w:rsidRPr="00451316" w:rsidRDefault="00F20195">
      <w:pPr>
        <w:rPr>
          <w:rFonts w:ascii="Times New Roman" w:hAnsi="Times New Roman" w:cs="Times New Roman"/>
          <w:lang w:val="sk-SK"/>
        </w:rPr>
      </w:pPr>
      <w:r w:rsidRPr="00451316">
        <w:rPr>
          <w:rFonts w:ascii="Times New Roman" w:hAnsi="Times New Roman" w:cs="Times New Roman"/>
          <w:b/>
          <w:color w:val="C00000"/>
          <w:lang w:val="sk-SK"/>
        </w:rPr>
        <w:t xml:space="preserve">Názov vzdelávacieho </w:t>
      </w:r>
      <w:r w:rsidR="0073640C" w:rsidRPr="00451316">
        <w:rPr>
          <w:rFonts w:ascii="Times New Roman" w:hAnsi="Times New Roman" w:cs="Times New Roman"/>
          <w:b/>
          <w:color w:val="C00000"/>
          <w:lang w:val="sk-SK"/>
        </w:rPr>
        <w:t>programu a spôsob zabezpečenia vzdelávania</w:t>
      </w:r>
    </w:p>
    <w:p w14:paraId="7E2489CC" w14:textId="77777777" w:rsidR="007769F7" w:rsidRPr="00451316" w:rsidRDefault="001F6B1B">
      <w:pPr>
        <w:rPr>
          <w:rFonts w:ascii="Times New Roman" w:hAnsi="Times New Roman" w:cs="Times New Roman"/>
          <w:lang w:val="sk-SK"/>
        </w:rPr>
      </w:pPr>
      <w:sdt>
        <w:sdtPr>
          <w:rPr>
            <w:rFonts w:ascii="Times New Roman" w:hAnsi="Times New Roman" w:cs="Times New Roman"/>
            <w:lang w:val="sk-SK"/>
          </w:rPr>
          <w:alias w:val="Textové pole"/>
          <w:tag w:val="limit_500"/>
          <w:id w:val="1082177678"/>
          <w:text/>
        </w:sdtPr>
        <w:sdtEndPr/>
        <w:sdtContent>
          <w:r w:rsidR="0073640C" w:rsidRPr="00451316">
            <w:rPr>
              <w:rFonts w:ascii="Times New Roman" w:hAnsi="Times New Roman" w:cs="Times New Roman"/>
              <w:i/>
              <w:color w:val="0066CC"/>
              <w:lang w:val="sk-SK"/>
            </w:rPr>
            <w:t>O</w:t>
          </w:r>
          <w:r w:rsidR="00F20195" w:rsidRPr="00451316">
            <w:rPr>
              <w:rFonts w:ascii="Times New Roman" w:hAnsi="Times New Roman" w:cs="Times New Roman"/>
              <w:i/>
              <w:color w:val="0066CC"/>
              <w:lang w:val="sk-SK"/>
            </w:rPr>
            <w:t xml:space="preserve">ficiálny názov vzdelávacieho </w:t>
          </w:r>
          <w:r w:rsidR="00590327" w:rsidRPr="00451316">
            <w:rPr>
              <w:rFonts w:ascii="Times New Roman" w:hAnsi="Times New Roman" w:cs="Times New Roman"/>
              <w:i/>
              <w:color w:val="0066CC"/>
              <w:lang w:val="sk-SK"/>
            </w:rPr>
            <w:t>program</w:t>
          </w:r>
          <w:r w:rsidR="001C4D97" w:rsidRPr="00451316">
            <w:rPr>
              <w:rFonts w:ascii="Times New Roman" w:hAnsi="Times New Roman" w:cs="Times New Roman"/>
              <w:i/>
              <w:color w:val="0066CC"/>
              <w:lang w:val="sk-SK"/>
            </w:rPr>
            <w:t>u</w:t>
          </w:r>
          <w:r w:rsidR="0073640C" w:rsidRPr="00451316">
            <w:rPr>
              <w:rFonts w:ascii="Times New Roman" w:hAnsi="Times New Roman" w:cs="Times New Roman"/>
              <w:i/>
              <w:color w:val="0066CC"/>
              <w:lang w:val="sk-SK"/>
            </w:rPr>
            <w:t xml:space="preserve"> a jeho spôsob zabezpečenia (dodávateľsky alebo interným lektorom)</w:t>
          </w:r>
          <w:r w:rsidR="00590327" w:rsidRPr="00451316">
            <w:rPr>
              <w:rFonts w:ascii="Times New Roman" w:hAnsi="Times New Roman" w:cs="Times New Roman"/>
              <w:i/>
              <w:color w:val="0066CC"/>
              <w:lang w:val="sk-SK"/>
            </w:rPr>
            <w:t>.</w:t>
          </w:r>
        </w:sdtContent>
      </w:sdt>
    </w:p>
    <w:p w14:paraId="5AC761CD" w14:textId="77777777" w:rsidR="007769F7" w:rsidRPr="00451316" w:rsidRDefault="007769F7">
      <w:pPr>
        <w:rPr>
          <w:rFonts w:ascii="Times New Roman" w:hAnsi="Times New Roman" w:cs="Times New Roman"/>
          <w:lang w:val="sk-SK"/>
        </w:rPr>
      </w:pPr>
    </w:p>
    <w:p w14:paraId="2DFFD7B4" w14:textId="0C99AC10" w:rsidR="007769F7" w:rsidRPr="00451316" w:rsidRDefault="00F20195">
      <w:pPr>
        <w:rPr>
          <w:rFonts w:ascii="Times New Roman" w:hAnsi="Times New Roman" w:cs="Times New Roman"/>
          <w:lang w:val="sk-SK"/>
        </w:rPr>
      </w:pPr>
      <w:r w:rsidRPr="00451316">
        <w:rPr>
          <w:rFonts w:ascii="Times New Roman" w:hAnsi="Times New Roman" w:cs="Times New Roman"/>
          <w:b/>
          <w:color w:val="C00000"/>
          <w:lang w:val="sk-SK"/>
        </w:rPr>
        <w:t>Učebný plán</w:t>
      </w:r>
    </w:p>
    <w:p w14:paraId="4B02F340" w14:textId="0867AB18" w:rsidR="007769F7" w:rsidRPr="00451316" w:rsidRDefault="001F6B1B" w:rsidP="00282006">
      <w:pPr>
        <w:jc w:val="both"/>
        <w:rPr>
          <w:rFonts w:ascii="Times New Roman" w:hAnsi="Times New Roman" w:cs="Times New Roman"/>
          <w:lang w:val="sk-SK"/>
        </w:rPr>
      </w:pPr>
      <w:sdt>
        <w:sdtPr>
          <w:rPr>
            <w:rFonts w:ascii="Times New Roman" w:hAnsi="Times New Roman" w:cs="Times New Roman"/>
            <w:i/>
            <w:color w:val="0066CC"/>
            <w:lang w:val="sk-SK"/>
          </w:rPr>
          <w:alias w:val="Textové pole"/>
          <w:tag w:val="limit_500"/>
          <w:id w:val="-1905141406"/>
          <w:text/>
        </w:sdtPr>
        <w:sdtEndPr/>
        <w:sdtContent>
          <w:r w:rsidR="006C5AC5" w:rsidRPr="006C5AC5">
            <w:rPr>
              <w:rFonts w:ascii="Times New Roman" w:hAnsi="Times New Roman" w:cs="Times New Roman"/>
              <w:i/>
              <w:color w:val="0066CC"/>
              <w:lang w:val="sk-SK"/>
            </w:rPr>
            <w:t xml:space="preserve">Obsahuje jasnú definíciu vzdelávacích tém vrátane rozsahu a použitej metód vzdelávania, a to pre každú z tém jednotlivo. Identifikácia vzdelávania v zelených a digitálnych zručnostiach, ak je takéto vzdelávanie súčasťou VP. V prípade, že sa zamestnávateľ rozhodne vzdelávanie organizovať interne popíše nastavenie svojho </w:t>
          </w:r>
          <w:r w:rsidR="00EF77D5">
            <w:rPr>
              <w:rFonts w:ascii="Times New Roman" w:hAnsi="Times New Roman" w:cs="Times New Roman"/>
              <w:i/>
              <w:color w:val="0066CC"/>
              <w:lang w:val="sk-SK"/>
            </w:rPr>
            <w:t>zavedeného interného</w:t>
          </w:r>
          <w:r w:rsidR="006C5AC5" w:rsidRPr="006C5AC5">
            <w:rPr>
              <w:rFonts w:ascii="Times New Roman" w:hAnsi="Times New Roman" w:cs="Times New Roman"/>
              <w:i/>
              <w:color w:val="0066CC"/>
              <w:lang w:val="sk-SK"/>
            </w:rPr>
            <w:t xml:space="preserve"> systému vzdelávania zamestnancov. Ak disponuje v rámci svojej </w:t>
          </w:r>
          <w:r w:rsidR="00EF77D5">
            <w:rPr>
              <w:rFonts w:ascii="Times New Roman" w:hAnsi="Times New Roman" w:cs="Times New Roman"/>
              <w:i/>
              <w:color w:val="0066CC"/>
              <w:lang w:val="sk-SK"/>
            </w:rPr>
            <w:t xml:space="preserve">organizačnej </w:t>
          </w:r>
          <w:r w:rsidR="006C5AC5" w:rsidRPr="006C5AC5">
            <w:rPr>
              <w:rFonts w:ascii="Times New Roman" w:hAnsi="Times New Roman" w:cs="Times New Roman"/>
              <w:i/>
              <w:color w:val="0066CC"/>
              <w:lang w:val="sk-SK"/>
            </w:rPr>
            <w:t xml:space="preserve">štruktúry vlastným vzdelávacím strediskom, popíše jeho štruktúru, vzdelávacie procesy a plán </w:t>
          </w:r>
          <w:r w:rsidR="00EF77D5">
            <w:rPr>
              <w:rFonts w:ascii="Times New Roman" w:hAnsi="Times New Roman" w:cs="Times New Roman"/>
              <w:i/>
              <w:color w:val="0066CC"/>
              <w:lang w:val="sk-SK"/>
            </w:rPr>
            <w:t xml:space="preserve">jeho </w:t>
          </w:r>
          <w:r w:rsidR="006C5AC5" w:rsidRPr="006C5AC5">
            <w:rPr>
              <w:rFonts w:ascii="Times New Roman" w:hAnsi="Times New Roman" w:cs="Times New Roman"/>
              <w:i/>
              <w:color w:val="0066CC"/>
              <w:lang w:val="sk-SK"/>
            </w:rPr>
            <w:t>zapojenia pre vzdelávanie, ktoré je predmetom tejto žiadosti o NFP. V prípade vzdelávania zabezpečovaného interným lektorom sa tiež uvedie a popíše odborná spôsobilosť lektora/lektorov. Ak je súčasťou praktické vzdelávanie,</w:t>
          </w:r>
          <w:r w:rsidR="00EF77D5">
            <w:rPr>
              <w:rFonts w:ascii="Times New Roman" w:hAnsi="Times New Roman" w:cs="Times New Roman"/>
              <w:i/>
              <w:color w:val="0066CC"/>
              <w:lang w:val="sk-SK"/>
            </w:rPr>
            <w:t xml:space="preserve"> popíše sa</w:t>
          </w:r>
          <w:r w:rsidR="006C5AC5" w:rsidRPr="006C5AC5">
            <w:rPr>
              <w:rFonts w:ascii="Times New Roman" w:hAnsi="Times New Roman" w:cs="Times New Roman"/>
              <w:i/>
              <w:color w:val="0066CC"/>
              <w:lang w:val="sk-SK"/>
            </w:rPr>
            <w:t xml:space="preserve"> rozdelenie učebného plánu na</w:t>
          </w:r>
          <w:r w:rsidR="00950E44">
            <w:rPr>
              <w:rFonts w:ascii="Times New Roman" w:hAnsi="Times New Roman" w:cs="Times New Roman"/>
              <w:i/>
              <w:color w:val="0066CC"/>
              <w:lang w:val="sk-SK"/>
            </w:rPr>
            <w:t xml:space="preserve"> teóriu a prax.</w:t>
          </w:r>
        </w:sdtContent>
      </w:sdt>
    </w:p>
    <w:p w14:paraId="5F4A5BF6" w14:textId="77777777" w:rsidR="006C22AB" w:rsidRDefault="006C22AB" w:rsidP="006C22AB">
      <w:pPr>
        <w:rPr>
          <w:rFonts w:ascii="Times New Roman" w:hAnsi="Times New Roman" w:cs="Times New Roman"/>
          <w:b/>
          <w:color w:val="C00000"/>
          <w:lang w:val="sk-SK"/>
        </w:rPr>
      </w:pPr>
    </w:p>
    <w:p w14:paraId="0601C85C" w14:textId="70FE1A78" w:rsidR="006C22AB" w:rsidRPr="00451316" w:rsidRDefault="006C22AB" w:rsidP="006C22AB">
      <w:pPr>
        <w:rPr>
          <w:rFonts w:ascii="Times New Roman" w:hAnsi="Times New Roman" w:cs="Times New Roman"/>
          <w:lang w:val="sk-SK"/>
        </w:rPr>
      </w:pPr>
      <w:r w:rsidRPr="00451316">
        <w:rPr>
          <w:rFonts w:ascii="Times New Roman" w:hAnsi="Times New Roman" w:cs="Times New Roman"/>
          <w:b/>
          <w:color w:val="C00000"/>
          <w:lang w:val="sk-SK"/>
        </w:rPr>
        <w:t>Rozsah vzdelávania</w:t>
      </w:r>
      <w:r>
        <w:rPr>
          <w:rStyle w:val="Odkaznapoznmkupodiarou"/>
          <w:rFonts w:ascii="Times New Roman" w:hAnsi="Times New Roman" w:cs="Times New Roman"/>
          <w:lang w:val="sk-SK"/>
        </w:rPr>
        <w:footnoteReference w:id="1"/>
      </w:r>
    </w:p>
    <w:p w14:paraId="0D701BFC" w14:textId="18AAEA30" w:rsidR="006C22AB" w:rsidRPr="00451316" w:rsidRDefault="001F6B1B" w:rsidP="00282006">
      <w:pPr>
        <w:jc w:val="both"/>
        <w:rPr>
          <w:rFonts w:ascii="Times New Roman" w:hAnsi="Times New Roman" w:cs="Times New Roman"/>
          <w:lang w:val="sk-SK"/>
        </w:rPr>
      </w:pPr>
      <w:sdt>
        <w:sdtPr>
          <w:rPr>
            <w:rFonts w:ascii="Times New Roman" w:hAnsi="Times New Roman" w:cs="Times New Roman"/>
            <w:i/>
            <w:color w:val="0066CC"/>
            <w:lang w:val="sk-SK"/>
          </w:rPr>
          <w:alias w:val="Textové pole"/>
          <w:tag w:val="limit_500"/>
          <w:id w:val="1680695372"/>
          <w:text/>
        </w:sdtPr>
        <w:sdtEndPr/>
        <w:sdtContent>
          <w:r w:rsidR="006C22AB" w:rsidRPr="00451316">
            <w:rPr>
              <w:rFonts w:ascii="Times New Roman" w:hAnsi="Times New Roman" w:cs="Times New Roman"/>
              <w:i/>
              <w:color w:val="0066CC"/>
              <w:lang w:val="sk-SK"/>
            </w:rPr>
            <w:t>Celkový počet hodín VP, počet hodín jednotlivých modulov, žiadateľ pri stanovení rozsahu vzdelávania vychádza z relevantných obdobných vzdelávacích programov do</w:t>
          </w:r>
          <w:r w:rsidR="006C22AB">
            <w:rPr>
              <w:rFonts w:ascii="Times New Roman" w:hAnsi="Times New Roman" w:cs="Times New Roman"/>
              <w:i/>
              <w:color w:val="0066CC"/>
              <w:lang w:val="sk-SK"/>
            </w:rPr>
            <w:t xml:space="preserve">stupných na trhu s odkazom na </w:t>
          </w:r>
          <w:proofErr w:type="spellStart"/>
          <w:r w:rsidR="006C22AB">
            <w:rPr>
              <w:rFonts w:ascii="Times New Roman" w:hAnsi="Times New Roman" w:cs="Times New Roman"/>
              <w:i/>
              <w:color w:val="0066CC"/>
              <w:lang w:val="sk-SK"/>
            </w:rPr>
            <w:t>ne</w:t>
          </w:r>
          <w:proofErr w:type="spellEnd"/>
          <w:r w:rsidR="006C22AB">
            <w:rPr>
              <w:rFonts w:ascii="Times New Roman" w:hAnsi="Times New Roman" w:cs="Times New Roman"/>
              <w:i/>
              <w:color w:val="0066CC"/>
              <w:lang w:val="sk-SK"/>
            </w:rPr>
            <w:t xml:space="preserve">. </w:t>
          </w:r>
          <w:r w:rsidR="006C22AB" w:rsidRPr="00451316">
            <w:rPr>
              <w:rFonts w:ascii="Times New Roman" w:hAnsi="Times New Roman" w:cs="Times New Roman"/>
              <w:i/>
              <w:color w:val="0066CC"/>
              <w:lang w:val="sk-SK"/>
            </w:rPr>
            <w:t>Uvedené bude predmetom odborné</w:t>
          </w:r>
          <w:r w:rsidR="00950E44">
            <w:rPr>
              <w:rFonts w:ascii="Times New Roman" w:hAnsi="Times New Roman" w:cs="Times New Roman"/>
              <w:i/>
              <w:color w:val="0066CC"/>
              <w:lang w:val="sk-SK"/>
            </w:rPr>
            <w:t>ho hodnotenia.</w:t>
          </w:r>
        </w:sdtContent>
      </w:sdt>
    </w:p>
    <w:p w14:paraId="07DC54B1" w14:textId="77777777" w:rsidR="00950E44" w:rsidRDefault="00950E44">
      <w:pPr>
        <w:rPr>
          <w:rFonts w:ascii="Times New Roman" w:hAnsi="Times New Roman" w:cs="Times New Roman"/>
          <w:lang w:val="sk-SK"/>
        </w:rPr>
      </w:pPr>
    </w:p>
    <w:p w14:paraId="4EB9B7C1" w14:textId="77777777" w:rsidR="00950E44" w:rsidRDefault="00950E44">
      <w:pPr>
        <w:rPr>
          <w:rFonts w:ascii="Times New Roman" w:hAnsi="Times New Roman" w:cs="Times New Roman"/>
          <w:lang w:val="sk-SK"/>
        </w:rPr>
      </w:pPr>
    </w:p>
    <w:p w14:paraId="4B3AB671" w14:textId="2AA9CA11" w:rsidR="007769F7" w:rsidRPr="00451316" w:rsidRDefault="00F20195">
      <w:pPr>
        <w:rPr>
          <w:rFonts w:ascii="Times New Roman" w:hAnsi="Times New Roman" w:cs="Times New Roman"/>
          <w:lang w:val="sk-SK"/>
        </w:rPr>
      </w:pPr>
      <w:r w:rsidRPr="00451316">
        <w:rPr>
          <w:rFonts w:ascii="Times New Roman" w:hAnsi="Times New Roman" w:cs="Times New Roman"/>
          <w:lang w:val="sk-SK"/>
        </w:rPr>
        <w:br/>
      </w:r>
    </w:p>
    <w:p w14:paraId="2675DEE0" w14:textId="71E0DEBA" w:rsidR="007769F7" w:rsidRPr="00451316" w:rsidRDefault="00F20195">
      <w:pPr>
        <w:rPr>
          <w:rFonts w:ascii="Times New Roman" w:hAnsi="Times New Roman" w:cs="Times New Roman"/>
          <w:lang w:val="sk-SK"/>
        </w:rPr>
      </w:pPr>
      <w:r w:rsidRPr="00451316">
        <w:rPr>
          <w:rFonts w:ascii="Times New Roman" w:hAnsi="Times New Roman" w:cs="Times New Roman"/>
          <w:b/>
          <w:color w:val="C00000"/>
          <w:lang w:val="sk-SK"/>
        </w:rPr>
        <w:lastRenderedPageBreak/>
        <w:t>Profil absolventa</w:t>
      </w:r>
      <w:r w:rsidR="006C22AB">
        <w:rPr>
          <w:rFonts w:ascii="Times New Roman" w:hAnsi="Times New Roman" w:cs="Times New Roman"/>
          <w:b/>
          <w:color w:val="C00000"/>
          <w:lang w:val="sk-SK"/>
        </w:rPr>
        <w:t xml:space="preserve"> a situácia po realizácií projektu</w:t>
      </w:r>
    </w:p>
    <w:p w14:paraId="12F3F857" w14:textId="299D3D6C" w:rsidR="007769F7" w:rsidRPr="00451316" w:rsidRDefault="001F6B1B" w:rsidP="00282006">
      <w:pPr>
        <w:jc w:val="both"/>
        <w:rPr>
          <w:rFonts w:ascii="Times New Roman" w:hAnsi="Times New Roman" w:cs="Times New Roman"/>
          <w:lang w:val="sk-SK"/>
        </w:rPr>
      </w:pPr>
      <w:sdt>
        <w:sdtPr>
          <w:rPr>
            <w:rFonts w:ascii="Times New Roman" w:hAnsi="Times New Roman" w:cs="Times New Roman"/>
            <w:i/>
            <w:color w:val="0066CC"/>
            <w:lang w:val="sk-SK"/>
          </w:rPr>
          <w:alias w:val="Textové pole"/>
          <w:tag w:val="limit_500"/>
          <w:id w:val="-113908069"/>
          <w:text/>
        </w:sdtPr>
        <w:sdtEndPr/>
        <w:sdtContent>
          <w:r w:rsidR="0073640C" w:rsidRPr="00451316">
            <w:rPr>
              <w:rFonts w:ascii="Times New Roman" w:hAnsi="Times New Roman" w:cs="Times New Roman"/>
              <w:i/>
              <w:color w:val="0066CC"/>
              <w:lang w:val="sk-SK"/>
            </w:rPr>
            <w:t>A</w:t>
          </w:r>
          <w:r w:rsidR="00590327" w:rsidRPr="00451316">
            <w:rPr>
              <w:rFonts w:ascii="Times New Roman" w:hAnsi="Times New Roman" w:cs="Times New Roman"/>
              <w:i/>
              <w:color w:val="0066CC"/>
              <w:lang w:val="sk-SK"/>
            </w:rPr>
            <w:t>bsolvovaním VP účastníci nadobudnú nasledovné vedomosti a zručnosti potrebné na výkon pracovnej činností na novej/inovovanej pracovnej pozícií.</w:t>
          </w:r>
          <w:r w:rsidR="0075450D">
            <w:rPr>
              <w:rFonts w:ascii="Times New Roman" w:hAnsi="Times New Roman" w:cs="Times New Roman"/>
              <w:i/>
              <w:color w:val="0066CC"/>
              <w:lang w:val="sk-SK"/>
            </w:rPr>
            <w:t xml:space="preserve"> Uvádza sa tie</w:t>
          </w:r>
          <w:r w:rsidR="006C22AB">
            <w:rPr>
              <w:rFonts w:ascii="Times New Roman" w:hAnsi="Times New Roman" w:cs="Times New Roman"/>
              <w:i/>
              <w:color w:val="0066CC"/>
              <w:lang w:val="sk-SK"/>
            </w:rPr>
            <w:t>ž ako sa budú tieto zručnosti využívať po skončení projektu. V rámci kvantifikovateľných  dopadov tu žiadateľ uvedie napr. počet automatizovaných procesov, počet nových digitálnych nástrojov, počet pracovníkov presunutých na kvalifikovanejšie pozície a</w:t>
          </w:r>
          <w:r w:rsidR="00950E44">
            <w:rPr>
              <w:rFonts w:ascii="Times New Roman" w:hAnsi="Times New Roman" w:cs="Times New Roman"/>
              <w:i/>
              <w:color w:val="0066CC"/>
              <w:lang w:val="sk-SK"/>
            </w:rPr>
            <w:t> </w:t>
          </w:r>
          <w:r w:rsidR="006C22AB">
            <w:rPr>
              <w:rFonts w:ascii="Times New Roman" w:hAnsi="Times New Roman" w:cs="Times New Roman"/>
              <w:i/>
              <w:color w:val="0066CC"/>
              <w:lang w:val="sk-SK"/>
            </w:rPr>
            <w:t>pod</w:t>
          </w:r>
          <w:r w:rsidR="00950E44">
            <w:rPr>
              <w:rFonts w:ascii="Times New Roman" w:hAnsi="Times New Roman" w:cs="Times New Roman"/>
              <w:i/>
              <w:color w:val="0066CC"/>
              <w:lang w:val="sk-SK"/>
            </w:rPr>
            <w:t>.</w:t>
          </w:r>
        </w:sdtContent>
      </w:sdt>
    </w:p>
    <w:p w14:paraId="600319B8" w14:textId="45CB4F30" w:rsidR="00282006" w:rsidRPr="00451316" w:rsidRDefault="00282006">
      <w:pPr>
        <w:rPr>
          <w:rFonts w:ascii="Times New Roman" w:hAnsi="Times New Roman" w:cs="Times New Roman"/>
          <w:lang w:val="sk-SK"/>
        </w:rPr>
      </w:pPr>
    </w:p>
    <w:p w14:paraId="6BB783FB" w14:textId="77777777" w:rsidR="007769F7" w:rsidRPr="00451316" w:rsidRDefault="00F20195">
      <w:pPr>
        <w:rPr>
          <w:rFonts w:ascii="Times New Roman" w:hAnsi="Times New Roman" w:cs="Times New Roman"/>
          <w:lang w:val="sk-SK"/>
        </w:rPr>
      </w:pPr>
      <w:r w:rsidRPr="00451316">
        <w:rPr>
          <w:rFonts w:ascii="Times New Roman" w:hAnsi="Times New Roman" w:cs="Times New Roman"/>
          <w:b/>
          <w:color w:val="C00000"/>
          <w:lang w:val="sk-SK"/>
        </w:rPr>
        <w:t>Ukončenie vzdelávania</w:t>
      </w:r>
    </w:p>
    <w:p w14:paraId="4B714D86" w14:textId="0D17A650" w:rsidR="002955F1" w:rsidRPr="005677D5" w:rsidRDefault="001F6B1B">
      <w:pPr>
        <w:rPr>
          <w:rFonts w:ascii="Times New Roman" w:hAnsi="Times New Roman" w:cs="Times New Roman"/>
          <w:lang w:val="sk-SK"/>
        </w:rPr>
        <w:sectPr w:rsidR="002955F1" w:rsidRPr="005677D5" w:rsidSect="00034616">
          <w:headerReference w:type="default" r:id="rId8"/>
          <w:pgSz w:w="12240" w:h="15840"/>
          <w:pgMar w:top="1440" w:right="1800" w:bottom="1440" w:left="1800" w:header="720" w:footer="720" w:gutter="0"/>
          <w:cols w:space="720"/>
          <w:docGrid w:linePitch="360"/>
        </w:sectPr>
      </w:pPr>
      <w:sdt>
        <w:sdtPr>
          <w:rPr>
            <w:rFonts w:ascii="Times New Roman" w:hAnsi="Times New Roman" w:cs="Times New Roman"/>
            <w:i/>
            <w:color w:val="0066CC"/>
            <w:lang w:val="sk-SK"/>
          </w:rPr>
          <w:alias w:val="Textové pole"/>
          <w:tag w:val="limit_500"/>
          <w:id w:val="-1643415705"/>
          <w:text/>
        </w:sdtPr>
        <w:sdtEndPr/>
        <w:sdtContent>
          <w:r w:rsidR="007D23EC" w:rsidRPr="00451316">
            <w:rPr>
              <w:rFonts w:ascii="Times New Roman" w:hAnsi="Times New Roman" w:cs="Times New Roman"/>
              <w:i/>
              <w:color w:val="0066CC"/>
              <w:lang w:val="sk-SK"/>
            </w:rPr>
            <w:t>Záverečná skúška: napr. test, prezentácia, písomná forma, ústna forma. či prebieha prezenčne alebo online). Popíše tiež, čo je považované za úspešné ukončenie VP a aká minimálna účasť je preň potrebná. Potvrdenie o absolvovan</w:t>
          </w:r>
          <w:r w:rsidR="00950E44">
            <w:rPr>
              <w:rFonts w:ascii="Times New Roman" w:hAnsi="Times New Roman" w:cs="Times New Roman"/>
              <w:i/>
              <w:color w:val="0066CC"/>
              <w:lang w:val="sk-SK"/>
            </w:rPr>
            <w:t>í vzdelávania.</w:t>
          </w:r>
        </w:sdtContent>
      </w:sdt>
    </w:p>
    <w:p w14:paraId="54B7DB14" w14:textId="77777777" w:rsidR="00841741" w:rsidRPr="00841741" w:rsidRDefault="00623C92" w:rsidP="00841741">
      <w:pPr>
        <w:rPr>
          <w:rFonts w:ascii="Arial" w:hAnsi="Arial" w:cs="Arial"/>
          <w:b/>
          <w:sz w:val="32"/>
        </w:rPr>
      </w:pPr>
      <w:proofErr w:type="spellStart"/>
      <w:r>
        <w:rPr>
          <w:rFonts w:ascii="Arial" w:hAnsi="Arial" w:cs="Arial"/>
          <w:b/>
          <w:sz w:val="32"/>
        </w:rPr>
        <w:lastRenderedPageBreak/>
        <w:t>Časť</w:t>
      </w:r>
      <w:proofErr w:type="spellEnd"/>
      <w:r>
        <w:rPr>
          <w:rFonts w:ascii="Arial" w:hAnsi="Arial" w:cs="Arial"/>
          <w:b/>
          <w:sz w:val="32"/>
        </w:rPr>
        <w:t xml:space="preserve"> III.</w:t>
      </w:r>
      <w:r w:rsidR="00841741" w:rsidRPr="00841741">
        <w:rPr>
          <w:rFonts w:ascii="Arial" w:hAnsi="Arial" w:cs="Arial"/>
          <w:b/>
          <w:sz w:val="32"/>
        </w:rPr>
        <w:t xml:space="preserve"> – </w:t>
      </w:r>
      <w:proofErr w:type="spellStart"/>
      <w:r w:rsidR="00841741" w:rsidRPr="00841741">
        <w:rPr>
          <w:rFonts w:ascii="Arial" w:hAnsi="Arial" w:cs="Arial"/>
          <w:b/>
          <w:sz w:val="32"/>
        </w:rPr>
        <w:t>Teória</w:t>
      </w:r>
      <w:proofErr w:type="spellEnd"/>
      <w:r w:rsidR="00841741" w:rsidRPr="00841741">
        <w:rPr>
          <w:rFonts w:ascii="Arial" w:hAnsi="Arial" w:cs="Arial"/>
          <w:b/>
          <w:sz w:val="32"/>
        </w:rPr>
        <w:t xml:space="preserve"> </w:t>
      </w:r>
      <w:proofErr w:type="spellStart"/>
      <w:r w:rsidR="00841741" w:rsidRPr="00841741">
        <w:rPr>
          <w:rFonts w:ascii="Arial" w:hAnsi="Arial" w:cs="Arial"/>
          <w:b/>
          <w:sz w:val="32"/>
        </w:rPr>
        <w:t>zmeny</w:t>
      </w:r>
      <w:proofErr w:type="spellEnd"/>
    </w:p>
    <w:p w14:paraId="2C5C8075" w14:textId="77777777" w:rsidR="00841741" w:rsidRPr="00EC1F64" w:rsidRDefault="002955F1" w:rsidP="002955F1">
      <w:pPr>
        <w:rPr>
          <w:rFonts w:ascii="Arial" w:hAnsi="Arial" w:cs="Arial"/>
          <w:b/>
        </w:rPr>
      </w:pPr>
      <w:proofErr w:type="spellStart"/>
      <w:r w:rsidRPr="00EC1F64">
        <w:rPr>
          <w:rFonts w:ascii="Arial" w:hAnsi="Arial" w:cs="Arial"/>
          <w:b/>
        </w:rPr>
        <w:t>Názov</w:t>
      </w:r>
      <w:proofErr w:type="spellEnd"/>
      <w:r w:rsidRPr="00EC1F64">
        <w:rPr>
          <w:rFonts w:ascii="Arial" w:hAnsi="Arial" w:cs="Arial"/>
          <w:b/>
        </w:rPr>
        <w:t xml:space="preserve"> </w:t>
      </w:r>
      <w:proofErr w:type="spellStart"/>
      <w:r w:rsidRPr="00EC1F64">
        <w:rPr>
          <w:rFonts w:ascii="Arial" w:hAnsi="Arial" w:cs="Arial"/>
          <w:b/>
        </w:rPr>
        <w:t>projektu</w:t>
      </w:r>
      <w:proofErr w:type="spellEnd"/>
      <w:r w:rsidRPr="00EC1F64">
        <w:rPr>
          <w:rFonts w:ascii="Arial" w:hAnsi="Arial" w:cs="Arial"/>
          <w:b/>
        </w:rPr>
        <w:t xml:space="preserve">: </w:t>
      </w:r>
      <w:r w:rsidRPr="00EC1F64">
        <w:rPr>
          <w:rFonts w:ascii="Arial" w:hAnsi="Arial" w:cs="Arial"/>
          <w:b/>
        </w:rPr>
        <w:br/>
      </w:r>
      <w:proofErr w:type="spellStart"/>
      <w:r w:rsidR="00841741">
        <w:rPr>
          <w:rFonts w:ascii="Arial" w:hAnsi="Arial" w:cs="Arial"/>
          <w:b/>
        </w:rPr>
        <w:t>Názov</w:t>
      </w:r>
      <w:proofErr w:type="spellEnd"/>
      <w:r w:rsidR="00841741">
        <w:rPr>
          <w:rFonts w:ascii="Arial" w:hAnsi="Arial" w:cs="Arial"/>
          <w:b/>
        </w:rPr>
        <w:t xml:space="preserve"> </w:t>
      </w:r>
      <w:proofErr w:type="gramStart"/>
      <w:r w:rsidR="00841741">
        <w:rPr>
          <w:rFonts w:ascii="Arial" w:hAnsi="Arial" w:cs="Arial"/>
          <w:b/>
        </w:rPr>
        <w:t>a</w:t>
      </w:r>
      <w:proofErr w:type="gramEnd"/>
      <w:r w:rsidR="00841741">
        <w:rPr>
          <w:rFonts w:ascii="Arial" w:hAnsi="Arial" w:cs="Arial"/>
          <w:b/>
        </w:rPr>
        <w:t xml:space="preserve"> IČO </w:t>
      </w:r>
      <w:proofErr w:type="spellStart"/>
      <w:r w:rsidR="00841741">
        <w:rPr>
          <w:rFonts w:ascii="Arial" w:hAnsi="Arial" w:cs="Arial"/>
          <w:b/>
        </w:rPr>
        <w:t>žiadateľa</w:t>
      </w:r>
      <w:proofErr w:type="spellEnd"/>
      <w:r w:rsidR="00841741">
        <w:rPr>
          <w:rFonts w:ascii="Arial" w:hAnsi="Arial" w:cs="Arial"/>
          <w:b/>
        </w:rPr>
        <w:t>:</w:t>
      </w:r>
    </w:p>
    <w:tbl>
      <w:tblPr>
        <w:tblStyle w:val="Mriekatabuky"/>
        <w:tblpPr w:leftFromText="141" w:rightFromText="141" w:vertAnchor="page" w:horzAnchor="margin" w:tblpY="2926"/>
        <w:tblW w:w="0" w:type="auto"/>
        <w:tblLook w:val="04A0" w:firstRow="1" w:lastRow="0" w:firstColumn="1" w:lastColumn="0" w:noHBand="0" w:noVBand="1"/>
      </w:tblPr>
      <w:tblGrid>
        <w:gridCol w:w="2689"/>
        <w:gridCol w:w="8324"/>
        <w:gridCol w:w="1456"/>
        <w:gridCol w:w="8817"/>
      </w:tblGrid>
      <w:tr w:rsidR="002955F1" w:rsidRPr="00F66D6F" w14:paraId="0B69FC92" w14:textId="77777777" w:rsidTr="00A84CB4">
        <w:trPr>
          <w:trHeight w:val="1550"/>
        </w:trPr>
        <w:tc>
          <w:tcPr>
            <w:tcW w:w="2689" w:type="dxa"/>
          </w:tcPr>
          <w:p w14:paraId="73B8DB72" w14:textId="77777777" w:rsidR="002955F1" w:rsidRPr="00F66D6F" w:rsidRDefault="002955F1" w:rsidP="00A84CB4">
            <w:pPr>
              <w:rPr>
                <w:rFonts w:ascii="Arial" w:hAnsi="Arial" w:cs="Arial"/>
                <w:sz w:val="20"/>
                <w:szCs w:val="20"/>
                <w:lang w:val="sk-SK"/>
              </w:rPr>
            </w:pPr>
          </w:p>
          <w:p w14:paraId="15C7A78B" w14:textId="77777777" w:rsidR="002955F1" w:rsidRPr="00F66D6F" w:rsidRDefault="002955F1" w:rsidP="00A84CB4">
            <w:pPr>
              <w:jc w:val="center"/>
              <w:rPr>
                <w:rFonts w:ascii="Arial" w:hAnsi="Arial" w:cs="Arial"/>
                <w:b/>
                <w:sz w:val="20"/>
                <w:szCs w:val="20"/>
                <w:lang w:val="sk-SK"/>
              </w:rPr>
            </w:pPr>
          </w:p>
          <w:p w14:paraId="27732E07" w14:textId="77777777" w:rsidR="002955F1" w:rsidRPr="00EC1F64" w:rsidRDefault="002955F1" w:rsidP="00A84CB4">
            <w:pPr>
              <w:jc w:val="center"/>
              <w:rPr>
                <w:rFonts w:ascii="Arial" w:hAnsi="Arial" w:cs="Arial"/>
                <w:b/>
                <w:lang w:val="sk-SK"/>
              </w:rPr>
            </w:pPr>
            <w:r w:rsidRPr="00EC1F64">
              <w:rPr>
                <w:rFonts w:ascii="Arial" w:hAnsi="Arial" w:cs="Arial"/>
                <w:b/>
                <w:lang w:val="sk-SK"/>
              </w:rPr>
              <w:t>Výzva a potreba</w:t>
            </w:r>
          </w:p>
        </w:tc>
        <w:tc>
          <w:tcPr>
            <w:tcW w:w="8324" w:type="dxa"/>
          </w:tcPr>
          <w:p w14:paraId="08B994AB" w14:textId="77777777" w:rsidR="002955F1" w:rsidRPr="00F66D6F" w:rsidRDefault="002955F1" w:rsidP="00A84CB4">
            <w:pPr>
              <w:jc w:val="both"/>
              <w:rPr>
                <w:rFonts w:ascii="Arial" w:hAnsi="Arial" w:cs="Arial"/>
                <w:color w:val="C4BC96" w:themeColor="background2" w:themeShade="BF"/>
                <w:sz w:val="20"/>
                <w:szCs w:val="20"/>
                <w:lang w:val="sk-SK"/>
              </w:rPr>
            </w:pPr>
          </w:p>
          <w:p w14:paraId="52891A98" w14:textId="77777777" w:rsidR="002955F1" w:rsidRPr="00EC1F64" w:rsidRDefault="00841741" w:rsidP="00841741">
            <w:pPr>
              <w:jc w:val="both"/>
              <w:rPr>
                <w:rFonts w:ascii="Arial" w:hAnsi="Arial" w:cs="Arial"/>
                <w:i/>
                <w:sz w:val="20"/>
                <w:szCs w:val="20"/>
                <w:lang w:val="sk-SK"/>
              </w:rPr>
            </w:pPr>
            <w:r w:rsidRPr="00841741">
              <w:rPr>
                <w:rFonts w:ascii="Arial" w:hAnsi="Arial" w:cs="Arial"/>
                <w:i/>
                <w:color w:val="C4BC96" w:themeColor="background2" w:themeShade="BF"/>
                <w:sz w:val="20"/>
                <w:szCs w:val="20"/>
                <w:lang w:val="sk-SK"/>
              </w:rPr>
              <w:t>Akú potrebu chceme vyriešiť?</w:t>
            </w:r>
          </w:p>
        </w:tc>
        <w:tc>
          <w:tcPr>
            <w:tcW w:w="1456" w:type="dxa"/>
          </w:tcPr>
          <w:p w14:paraId="70CE1514" w14:textId="77777777" w:rsidR="002955F1" w:rsidRPr="00F66D6F" w:rsidRDefault="002955F1" w:rsidP="00A84CB4">
            <w:pPr>
              <w:rPr>
                <w:rFonts w:ascii="Arial" w:hAnsi="Arial" w:cs="Arial"/>
                <w:sz w:val="20"/>
                <w:szCs w:val="20"/>
                <w:lang w:val="sk-SK"/>
              </w:rPr>
            </w:pPr>
          </w:p>
          <w:p w14:paraId="2D0B94A1" w14:textId="77777777" w:rsidR="002955F1" w:rsidRPr="00F66D6F" w:rsidRDefault="002955F1" w:rsidP="00A84CB4">
            <w:pPr>
              <w:jc w:val="center"/>
              <w:rPr>
                <w:rFonts w:ascii="Arial" w:hAnsi="Arial" w:cs="Arial"/>
                <w:b/>
                <w:sz w:val="20"/>
                <w:szCs w:val="20"/>
                <w:lang w:val="sk-SK"/>
              </w:rPr>
            </w:pPr>
          </w:p>
          <w:p w14:paraId="3051C1C6" w14:textId="77777777" w:rsidR="002955F1" w:rsidRPr="00EC1F64" w:rsidRDefault="002955F1" w:rsidP="00A84CB4">
            <w:pPr>
              <w:jc w:val="center"/>
              <w:rPr>
                <w:rFonts w:ascii="Arial" w:hAnsi="Arial" w:cs="Arial"/>
                <w:b/>
                <w:lang w:val="sk-SK"/>
              </w:rPr>
            </w:pPr>
            <w:r w:rsidRPr="00EC1F64">
              <w:rPr>
                <w:rFonts w:ascii="Arial" w:hAnsi="Arial" w:cs="Arial"/>
                <w:b/>
                <w:lang w:val="sk-SK"/>
              </w:rPr>
              <w:t>Cieľ</w:t>
            </w:r>
          </w:p>
        </w:tc>
        <w:tc>
          <w:tcPr>
            <w:tcW w:w="8817" w:type="dxa"/>
          </w:tcPr>
          <w:p w14:paraId="4B83A83D" w14:textId="77777777" w:rsidR="002955F1" w:rsidRDefault="002955F1" w:rsidP="00A84CB4">
            <w:pPr>
              <w:rPr>
                <w:rFonts w:ascii="Arial" w:hAnsi="Arial" w:cs="Arial"/>
                <w:color w:val="C4BC96" w:themeColor="background2" w:themeShade="BF"/>
                <w:sz w:val="20"/>
                <w:szCs w:val="20"/>
                <w:lang w:val="sk-SK"/>
              </w:rPr>
            </w:pPr>
          </w:p>
          <w:p w14:paraId="14DA07CD" w14:textId="77777777" w:rsidR="002955F1" w:rsidRPr="00EC1F64" w:rsidRDefault="00841741" w:rsidP="00A84CB4">
            <w:pPr>
              <w:jc w:val="both"/>
              <w:rPr>
                <w:rFonts w:ascii="Arial" w:hAnsi="Arial" w:cs="Arial"/>
                <w:i/>
                <w:sz w:val="20"/>
                <w:szCs w:val="20"/>
                <w:lang w:val="sk-SK"/>
              </w:rPr>
            </w:pPr>
            <w:r w:rsidRPr="00841741">
              <w:rPr>
                <w:rFonts w:ascii="Arial" w:hAnsi="Arial" w:cs="Arial"/>
                <w:i/>
                <w:color w:val="C4BC96" w:themeColor="background2" w:themeShade="BF"/>
                <w:sz w:val="20"/>
                <w:szCs w:val="20"/>
                <w:lang w:val="sk-SK"/>
              </w:rPr>
              <w:t>Akú končenú zmenu (spoločenský/komunitný dopad) chceme dosiahnuť?</w:t>
            </w:r>
          </w:p>
        </w:tc>
      </w:tr>
    </w:tbl>
    <w:p w14:paraId="7C0B303F" w14:textId="77777777" w:rsidR="002955F1" w:rsidRPr="00DF1388" w:rsidRDefault="002955F1" w:rsidP="002955F1">
      <w:pPr>
        <w:spacing w:after="0" w:line="240" w:lineRule="auto"/>
        <w:rPr>
          <w:rFonts w:cstheme="minorHAnsi"/>
          <w:b/>
          <w:sz w:val="12"/>
          <w:szCs w:val="12"/>
        </w:rPr>
      </w:pPr>
    </w:p>
    <w:p w14:paraId="5446DE77" w14:textId="77777777" w:rsidR="002955F1" w:rsidRPr="001D585D" w:rsidRDefault="002955F1" w:rsidP="002955F1">
      <w:pPr>
        <w:spacing w:after="0" w:line="240" w:lineRule="auto"/>
        <w:ind w:left="2832" w:hanging="2832"/>
        <w:rPr>
          <w:rFonts w:cstheme="minorHAnsi"/>
          <w:b/>
        </w:rPr>
      </w:pPr>
      <w:proofErr w:type="spellStart"/>
      <w:r w:rsidRPr="00EC1F64">
        <w:rPr>
          <w:rFonts w:ascii="Arial" w:hAnsi="Arial" w:cs="Arial"/>
          <w:b/>
        </w:rPr>
        <w:t>Vstupy</w:t>
      </w:r>
      <w:proofErr w:type="spellEnd"/>
      <w:r w:rsidRPr="00EC1F64">
        <w:rPr>
          <w:rFonts w:ascii="Arial" w:hAnsi="Arial" w:cs="Arial"/>
          <w:b/>
        </w:rPr>
        <w:t xml:space="preserve"> (</w:t>
      </w:r>
      <w:proofErr w:type="spellStart"/>
      <w:r w:rsidRPr="00EC1F64">
        <w:rPr>
          <w:rFonts w:ascii="Arial" w:hAnsi="Arial" w:cs="Arial"/>
          <w:b/>
        </w:rPr>
        <w:t>zdroje</w:t>
      </w:r>
      <w:proofErr w:type="spellEnd"/>
      <w:r w:rsidRPr="00EC1F64">
        <w:rPr>
          <w:rFonts w:ascii="Arial" w:hAnsi="Arial" w:cs="Arial"/>
          <w:b/>
        </w:rPr>
        <w:t>)</w:t>
      </w:r>
      <w:r w:rsidRPr="001D585D">
        <w:rPr>
          <w:rFonts w:cstheme="minorHAnsi"/>
          <w:b/>
        </w:rPr>
        <w:tab/>
      </w:r>
      <w:proofErr w:type="spellStart"/>
      <w:r w:rsidRPr="00E66478">
        <w:rPr>
          <w:rFonts w:ascii="Arial" w:hAnsi="Arial" w:cs="Arial"/>
          <w:b/>
        </w:rPr>
        <w:t>Cieľové</w:t>
      </w:r>
      <w:proofErr w:type="spellEnd"/>
      <w:r w:rsidRPr="00E66478">
        <w:rPr>
          <w:rFonts w:ascii="Arial" w:hAnsi="Arial" w:cs="Arial"/>
          <w:b/>
        </w:rPr>
        <w:tab/>
      </w:r>
      <w:r w:rsidRPr="00E66478">
        <w:rPr>
          <w:rFonts w:ascii="Arial" w:hAnsi="Arial" w:cs="Arial"/>
          <w:b/>
        </w:rPr>
        <w:tab/>
      </w:r>
      <w:r w:rsidRPr="00E66478">
        <w:rPr>
          <w:rFonts w:ascii="Arial" w:hAnsi="Arial" w:cs="Arial"/>
          <w:b/>
        </w:rPr>
        <w:tab/>
      </w:r>
      <w:proofErr w:type="spellStart"/>
      <w:r w:rsidRPr="00E66478">
        <w:rPr>
          <w:rFonts w:ascii="Arial" w:hAnsi="Arial" w:cs="Arial"/>
          <w:b/>
        </w:rPr>
        <w:t>Potreby</w:t>
      </w:r>
      <w:proofErr w:type="spellEnd"/>
      <w:r w:rsidRPr="00E66478">
        <w:rPr>
          <w:rFonts w:ascii="Arial" w:hAnsi="Arial" w:cs="Arial"/>
          <w:b/>
        </w:rPr>
        <w:tab/>
      </w:r>
      <w:r w:rsidRPr="00E66478">
        <w:rPr>
          <w:rFonts w:ascii="Arial" w:hAnsi="Arial" w:cs="Arial"/>
          <w:b/>
        </w:rPr>
        <w:tab/>
      </w:r>
      <w:r w:rsidRPr="00E66478">
        <w:rPr>
          <w:rFonts w:ascii="Arial" w:hAnsi="Arial" w:cs="Arial"/>
          <w:b/>
        </w:rPr>
        <w:tab/>
      </w:r>
      <w:r>
        <w:rPr>
          <w:rFonts w:ascii="Arial" w:hAnsi="Arial" w:cs="Arial"/>
          <w:b/>
        </w:rPr>
        <w:t xml:space="preserve"> </w:t>
      </w:r>
      <w:proofErr w:type="spellStart"/>
      <w:r>
        <w:rPr>
          <w:rFonts w:ascii="Arial" w:hAnsi="Arial" w:cs="Arial"/>
          <w:b/>
        </w:rPr>
        <w:t>Aktivity</w:t>
      </w:r>
      <w:proofErr w:type="spellEnd"/>
      <w:r>
        <w:rPr>
          <w:rFonts w:ascii="Arial" w:hAnsi="Arial" w:cs="Arial"/>
          <w:b/>
        </w:rPr>
        <w:tab/>
      </w:r>
      <w:r>
        <w:rPr>
          <w:rFonts w:ascii="Arial" w:hAnsi="Arial" w:cs="Arial"/>
          <w:b/>
        </w:rPr>
        <w:tab/>
        <w:t xml:space="preserve">              </w:t>
      </w:r>
      <w:proofErr w:type="spellStart"/>
      <w:r w:rsidRPr="00E66478">
        <w:rPr>
          <w:rFonts w:ascii="Arial" w:hAnsi="Arial" w:cs="Arial"/>
          <w:b/>
        </w:rPr>
        <w:t>Výstupy</w:t>
      </w:r>
      <w:proofErr w:type="spellEnd"/>
      <w:r w:rsidRPr="00E66478">
        <w:rPr>
          <w:rFonts w:ascii="Arial" w:hAnsi="Arial" w:cs="Arial"/>
          <w:b/>
        </w:rPr>
        <w:tab/>
        <w:t xml:space="preserve"> </w:t>
      </w:r>
      <w:r w:rsidRPr="00E66478">
        <w:rPr>
          <w:rFonts w:ascii="Arial" w:hAnsi="Arial" w:cs="Arial"/>
          <w:b/>
        </w:rPr>
        <w:tab/>
      </w:r>
      <w:r w:rsidR="00A84CB4">
        <w:rPr>
          <w:rFonts w:ascii="Arial" w:hAnsi="Arial" w:cs="Arial"/>
          <w:b/>
        </w:rPr>
        <w:t xml:space="preserve">      </w:t>
      </w:r>
      <w:proofErr w:type="spellStart"/>
      <w:r w:rsidRPr="00E66478">
        <w:rPr>
          <w:rFonts w:ascii="Arial" w:hAnsi="Arial" w:cs="Arial"/>
          <w:b/>
        </w:rPr>
        <w:t>Ukazovatele</w:t>
      </w:r>
      <w:proofErr w:type="spellEnd"/>
      <w:r w:rsidRPr="00E66478">
        <w:rPr>
          <w:rFonts w:ascii="Arial" w:hAnsi="Arial" w:cs="Arial"/>
          <w:b/>
        </w:rPr>
        <w:t xml:space="preserve"> </w:t>
      </w:r>
      <w:r>
        <w:rPr>
          <w:rFonts w:ascii="Arial" w:hAnsi="Arial" w:cs="Arial"/>
          <w:b/>
        </w:rPr>
        <w:tab/>
        <w:t xml:space="preserve">               </w:t>
      </w:r>
      <w:proofErr w:type="spellStart"/>
      <w:r w:rsidRPr="00E66478">
        <w:rPr>
          <w:rFonts w:ascii="Arial" w:hAnsi="Arial" w:cs="Arial"/>
          <w:b/>
        </w:rPr>
        <w:t>Výsledky</w:t>
      </w:r>
      <w:proofErr w:type="spellEnd"/>
      <w:r w:rsidRPr="00E66478">
        <w:rPr>
          <w:rFonts w:ascii="Arial" w:hAnsi="Arial" w:cs="Arial"/>
          <w:b/>
        </w:rPr>
        <w:tab/>
      </w:r>
      <w:r w:rsidRPr="00E66478">
        <w:rPr>
          <w:rFonts w:ascii="Arial" w:hAnsi="Arial" w:cs="Arial"/>
          <w:b/>
        </w:rPr>
        <w:tab/>
      </w:r>
      <w:r w:rsidRPr="00E66478">
        <w:rPr>
          <w:rFonts w:ascii="Arial" w:hAnsi="Arial" w:cs="Arial"/>
          <w:b/>
        </w:rPr>
        <w:tab/>
        <w:t xml:space="preserve"> </w:t>
      </w:r>
      <w:proofErr w:type="spellStart"/>
      <w:r w:rsidRPr="00E66478">
        <w:rPr>
          <w:rFonts w:ascii="Arial" w:hAnsi="Arial" w:cs="Arial"/>
          <w:b/>
        </w:rPr>
        <w:t>Krátkodobé</w:t>
      </w:r>
      <w:proofErr w:type="spellEnd"/>
    </w:p>
    <w:p w14:paraId="3DD1658E" w14:textId="77777777" w:rsidR="002955F1" w:rsidRPr="00E66478" w:rsidRDefault="002955F1" w:rsidP="002955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8435"/>
        </w:tabs>
        <w:rPr>
          <w:rFonts w:ascii="Arial" w:hAnsi="Arial" w:cs="Arial"/>
          <w:b/>
          <w:sz w:val="32"/>
          <w:szCs w:val="32"/>
        </w:rPr>
      </w:pPr>
      <w:r w:rsidRPr="001D585D">
        <w:rPr>
          <w:rFonts w:cstheme="minorHAnsi"/>
          <w:noProof/>
          <w:lang w:val="sk-SK" w:eastAsia="sk-SK"/>
        </w:rPr>
        <mc:AlternateContent>
          <mc:Choice Requires="wps">
            <w:drawing>
              <wp:anchor distT="0" distB="0" distL="114300" distR="114300" simplePos="0" relativeHeight="251648512" behindDoc="0" locked="0" layoutInCell="1" allowOverlap="1" wp14:anchorId="254CCE28" wp14:editId="0E8D9400">
                <wp:simplePos x="0" y="0"/>
                <wp:positionH relativeFrom="column">
                  <wp:posOffset>-112395</wp:posOffset>
                </wp:positionH>
                <wp:positionV relativeFrom="paragraph">
                  <wp:posOffset>324485</wp:posOffset>
                </wp:positionV>
                <wp:extent cx="1615440" cy="6549390"/>
                <wp:effectExtent l="0" t="0" r="3810" b="3810"/>
                <wp:wrapNone/>
                <wp:docPr id="4" name="Obdĺžnik 4"/>
                <wp:cNvGraphicFramePr/>
                <a:graphic xmlns:a="http://schemas.openxmlformats.org/drawingml/2006/main">
                  <a:graphicData uri="http://schemas.microsoft.com/office/word/2010/wordprocessingShape">
                    <wps:wsp>
                      <wps:cNvSpPr/>
                      <wps:spPr>
                        <a:xfrm>
                          <a:off x="0" y="0"/>
                          <a:ext cx="1615440" cy="6549390"/>
                        </a:xfrm>
                        <a:prstGeom prst="rect">
                          <a:avLst/>
                        </a:prstGeom>
                        <a:solidFill>
                          <a:schemeClr val="accent6">
                            <a:lumMod val="20000"/>
                            <a:lumOff val="80000"/>
                          </a:schemeClr>
                        </a:solidFill>
                        <a:ln>
                          <a:noFill/>
                        </a:ln>
                      </wps:spPr>
                      <wps:style>
                        <a:lnRef idx="2">
                          <a:schemeClr val="accent6"/>
                        </a:lnRef>
                        <a:fillRef idx="1">
                          <a:schemeClr val="lt1"/>
                        </a:fillRef>
                        <a:effectRef idx="0">
                          <a:schemeClr val="accent6"/>
                        </a:effectRef>
                        <a:fontRef idx="minor">
                          <a:schemeClr val="dk1"/>
                        </a:fontRef>
                      </wps:style>
                      <wps:txbx>
                        <w:txbxContent>
                          <w:p w14:paraId="34C5F758" w14:textId="77777777" w:rsidR="002955F1" w:rsidRPr="00E66478" w:rsidRDefault="002955F1" w:rsidP="002955F1">
                            <w:pPr>
                              <w:spacing w:after="0" w:line="240" w:lineRule="auto"/>
                              <w:rPr>
                                <w:rFonts w:ascii="Arial" w:hAnsi="Arial" w:cs="Arial"/>
                                <w:i/>
                                <w:color w:val="365F91" w:themeColor="accent1" w:themeShade="BF"/>
                                <w:sz w:val="20"/>
                                <w:szCs w:val="20"/>
                              </w:rPr>
                            </w:pPr>
                            <w:proofErr w:type="spellStart"/>
                            <w:proofErr w:type="gramStart"/>
                            <w:r w:rsidRPr="00E66478">
                              <w:rPr>
                                <w:rFonts w:ascii="Arial" w:hAnsi="Arial" w:cs="Arial"/>
                                <w:i/>
                                <w:color w:val="365F91" w:themeColor="accent1" w:themeShade="BF"/>
                                <w:sz w:val="20"/>
                                <w:szCs w:val="20"/>
                              </w:rPr>
                              <w:t>finančné</w:t>
                            </w:r>
                            <w:proofErr w:type="spellEnd"/>
                            <w:proofErr w:type="gram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materiálne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ľudské</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či</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inštitucionálne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prostriedky</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alebo</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zdroje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využívané</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intervenciou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4CCE28" id="Obdĺžnik 4" o:spid="_x0000_s1026" style="position:absolute;margin-left:-8.85pt;margin-top:25.55pt;width:127.2pt;height:515.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" fillcolor="#fde9d9 [665]" stroked="f" strokeweight="2pt">
                <v:textbox>
                  <w:txbxContent>
                    <w:p w14:paraId="34C5F758" w14:textId="77777777" w:rsidR="002955F1" w:rsidRPr="00E66478" w:rsidRDefault="002955F1" w:rsidP="002955F1">
                      <w:pPr>
                        <w:spacing w:after="0" w:line="240" w:lineRule="auto"/>
                        <w:rPr>
                          <w:rFonts w:ascii="Arial" w:hAnsi="Arial" w:cs="Arial"/>
                          <w:i/>
                          <w:color w:val="365F91" w:themeColor="accent1" w:themeShade="BF"/>
                          <w:sz w:val="20"/>
                          <w:szCs w:val="20"/>
                        </w:rPr>
                      </w:pPr>
                      <w:proofErr w:type="spellStart"/>
                      <w:proofErr w:type="gramStart"/>
                      <w:r w:rsidRPr="00E66478">
                        <w:rPr>
                          <w:rFonts w:ascii="Arial" w:hAnsi="Arial" w:cs="Arial"/>
                          <w:i/>
                          <w:color w:val="365F91" w:themeColor="accent1" w:themeShade="BF"/>
                          <w:sz w:val="20"/>
                          <w:szCs w:val="20"/>
                        </w:rPr>
                        <w:t>finančné</w:t>
                      </w:r>
                      <w:proofErr w:type="spellEnd"/>
                      <w:proofErr w:type="gram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materiálne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ľudské</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či</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inštitucionálne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prostriedky</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alebo</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zdroje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využívané</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intervenciou</w:t>
                      </w:r>
                      <w:proofErr w:type="spellEnd"/>
                    </w:p>
                  </w:txbxContent>
                </v:textbox>
              </v:rect>
            </w:pict>
          </mc:Fallback>
        </mc:AlternateContent>
      </w:r>
      <w:r>
        <w:rPr>
          <w:rFonts w:cstheme="minorHAnsi"/>
          <w:b/>
        </w:rPr>
        <w:tab/>
      </w:r>
      <w:r>
        <w:rPr>
          <w:rFonts w:cstheme="minorHAnsi"/>
          <w:b/>
        </w:rPr>
        <w:tab/>
      </w:r>
      <w:r w:rsidRPr="001D585D">
        <w:rPr>
          <w:rFonts w:cstheme="minorHAnsi"/>
          <w:b/>
        </w:rPr>
        <w:tab/>
      </w:r>
      <w:r w:rsidRPr="001D585D">
        <w:rPr>
          <w:rFonts w:cstheme="minorHAnsi"/>
          <w:b/>
        </w:rPr>
        <w:tab/>
      </w:r>
      <w:proofErr w:type="spellStart"/>
      <w:proofErr w:type="gramStart"/>
      <w:r w:rsidRPr="00E66478">
        <w:rPr>
          <w:rFonts w:ascii="Arial" w:hAnsi="Arial" w:cs="Arial"/>
          <w:b/>
        </w:rPr>
        <w:t>skupiny</w:t>
      </w:r>
      <w:proofErr w:type="spellEnd"/>
      <w:proofErr w:type="gramEnd"/>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r>
      <w:r w:rsidRPr="00E66478">
        <w:rPr>
          <w:rFonts w:ascii="Arial" w:hAnsi="Arial" w:cs="Arial"/>
          <w:b/>
        </w:rPr>
        <w:tab/>
        <w:t xml:space="preserve">       </w:t>
      </w:r>
      <w:r>
        <w:rPr>
          <w:rFonts w:ascii="Arial" w:hAnsi="Arial" w:cs="Arial"/>
          <w:b/>
        </w:rPr>
        <w:t xml:space="preserve">   </w:t>
      </w:r>
      <w:proofErr w:type="spellStart"/>
      <w:r w:rsidRPr="00E66478">
        <w:rPr>
          <w:rFonts w:ascii="Arial" w:hAnsi="Arial" w:cs="Arial"/>
          <w:b/>
        </w:rPr>
        <w:t>výstupov</w:t>
      </w:r>
      <w:proofErr w:type="spellEnd"/>
      <w:r w:rsidRPr="00E66478">
        <w:rPr>
          <w:rFonts w:ascii="Arial" w:hAnsi="Arial" w:cs="Arial"/>
          <w:b/>
        </w:rPr>
        <w:tab/>
      </w:r>
      <w:r w:rsidRPr="00E66478">
        <w:rPr>
          <w:rFonts w:ascii="Arial" w:hAnsi="Arial" w:cs="Arial"/>
          <w:b/>
        </w:rPr>
        <w:tab/>
        <w:t xml:space="preserve">            </w:t>
      </w:r>
      <w:r>
        <w:rPr>
          <w:rFonts w:ascii="Arial" w:hAnsi="Arial" w:cs="Arial"/>
          <w:b/>
        </w:rPr>
        <w:t xml:space="preserve">                              </w:t>
      </w:r>
      <w:r>
        <w:rPr>
          <w:rFonts w:ascii="Arial" w:hAnsi="Arial" w:cs="Arial"/>
          <w:b/>
        </w:rPr>
        <w:tab/>
        <w:t xml:space="preserve"> </w:t>
      </w:r>
      <w:proofErr w:type="spellStart"/>
      <w:r w:rsidRPr="00E66478">
        <w:rPr>
          <w:rFonts w:ascii="Arial" w:hAnsi="Arial" w:cs="Arial"/>
          <w:b/>
        </w:rPr>
        <w:t>dopady</w:t>
      </w:r>
      <w:proofErr w:type="spellEnd"/>
      <w:r w:rsidRPr="00E66478">
        <w:rPr>
          <w:rFonts w:ascii="Arial" w:hAnsi="Arial" w:cs="Arial"/>
          <w:b/>
        </w:rPr>
        <w:tab/>
      </w:r>
    </w:p>
    <w:p w14:paraId="2531C8C3" w14:textId="77777777" w:rsidR="002955F1" w:rsidRPr="00730820" w:rsidRDefault="002955F1" w:rsidP="002955F1">
      <w:pPr>
        <w:rPr>
          <w:rFonts w:cstheme="minorHAnsi"/>
        </w:rPr>
      </w:pPr>
      <w:r w:rsidRPr="00730820">
        <w:rPr>
          <w:rFonts w:cstheme="minorHAnsi"/>
          <w:noProof/>
          <w:lang w:val="sk-SK" w:eastAsia="sk-SK"/>
        </w:rPr>
        <mc:AlternateContent>
          <mc:Choice Requires="wps">
            <w:drawing>
              <wp:anchor distT="0" distB="0" distL="114300" distR="114300" simplePos="0" relativeHeight="251656704" behindDoc="0" locked="0" layoutInCell="1" allowOverlap="1" wp14:anchorId="687371B4" wp14:editId="2FDDFEF4">
                <wp:simplePos x="0" y="0"/>
                <wp:positionH relativeFrom="margin">
                  <wp:posOffset>12165330</wp:posOffset>
                </wp:positionH>
                <wp:positionV relativeFrom="paragraph">
                  <wp:posOffset>6350</wp:posOffset>
                </wp:positionV>
                <wp:extent cx="1466850" cy="3593465"/>
                <wp:effectExtent l="0" t="0" r="0" b="6985"/>
                <wp:wrapNone/>
                <wp:docPr id="13" name="Obdĺžnik 13"/>
                <wp:cNvGraphicFramePr/>
                <a:graphic xmlns:a="http://schemas.openxmlformats.org/drawingml/2006/main">
                  <a:graphicData uri="http://schemas.microsoft.com/office/word/2010/wordprocessingShape">
                    <wps:wsp>
                      <wps:cNvSpPr/>
                      <wps:spPr>
                        <a:xfrm>
                          <a:off x="0" y="0"/>
                          <a:ext cx="1466850" cy="3593465"/>
                        </a:xfrm>
                        <a:prstGeom prst="rect">
                          <a:avLst/>
                        </a:prstGeom>
                        <a:solidFill>
                          <a:srgbClr val="70AD47">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380ED2" id="Obdĺžnik 13" o:spid="_x0000_s1026" style="position:absolute;margin-left:957.9pt;margin-top:.5pt;width:115.5pt;height:282.9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" fillcolor="#e2f0d9" stroked="f" strokeweight="1pt">
                <w10:wrap anchorx="margin"/>
              </v:rect>
            </w:pict>
          </mc:Fallback>
        </mc:AlternateContent>
      </w:r>
      <w:r w:rsidRPr="00730820">
        <w:rPr>
          <w:rFonts w:cstheme="minorHAnsi"/>
          <w:noProof/>
          <w:lang w:val="sk-SK" w:eastAsia="sk-SK"/>
        </w:rPr>
        <mc:AlternateContent>
          <mc:Choice Requires="wps">
            <w:drawing>
              <wp:anchor distT="0" distB="0" distL="114300" distR="114300" simplePos="0" relativeHeight="251653632" behindDoc="0" locked="0" layoutInCell="1" allowOverlap="1" wp14:anchorId="728A9414" wp14:editId="495FC15F">
                <wp:simplePos x="0" y="0"/>
                <wp:positionH relativeFrom="column">
                  <wp:posOffset>7307580</wp:posOffset>
                </wp:positionH>
                <wp:positionV relativeFrom="paragraph">
                  <wp:posOffset>12064</wp:posOffset>
                </wp:positionV>
                <wp:extent cx="1306830" cy="6591935"/>
                <wp:effectExtent l="0" t="0" r="7620" b="0"/>
                <wp:wrapNone/>
                <wp:docPr id="10" name="Obdĺžnik 10"/>
                <wp:cNvGraphicFramePr/>
                <a:graphic xmlns:a="http://schemas.openxmlformats.org/drawingml/2006/main">
                  <a:graphicData uri="http://schemas.microsoft.com/office/word/2010/wordprocessingShape">
                    <wps:wsp>
                      <wps:cNvSpPr/>
                      <wps:spPr>
                        <a:xfrm>
                          <a:off x="0" y="0"/>
                          <a:ext cx="1306830" cy="6591935"/>
                        </a:xfrm>
                        <a:prstGeom prst="rect">
                          <a:avLst/>
                        </a:prstGeom>
                        <a:solidFill>
                          <a:srgbClr val="70AD47">
                            <a:lumMod val="20000"/>
                            <a:lumOff val="80000"/>
                          </a:srgbClr>
                        </a:solidFill>
                        <a:ln w="12700" cap="flat" cmpd="sng" algn="ctr">
                          <a:noFill/>
                          <a:prstDash val="solid"/>
                          <a:miter lim="800000"/>
                        </a:ln>
                        <a:effectLst/>
                      </wps:spPr>
                      <wps:txbx>
                        <w:txbxContent>
                          <w:p w14:paraId="2D31D3DE" w14:textId="77777777" w:rsidR="002955F1" w:rsidRDefault="002955F1" w:rsidP="002955F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8A9414" id="Obdĺžnik 10" o:spid="_x0000_s1027" style="position:absolute;margin-left:575.4pt;margin-top:.95pt;width:102.9pt;height:5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" fillcolor="#e2f0d9" stroked="f" strokeweight="1pt">
                <v:textbox>
                  <w:txbxContent>
                    <w:p w14:paraId="2D31D3DE" w14:textId="77777777" w:rsidR="002955F1" w:rsidRDefault="002955F1" w:rsidP="002955F1">
                      <w:pPr>
                        <w:jc w:val="center"/>
                      </w:pPr>
                    </w:p>
                  </w:txbxContent>
                </v:textbox>
              </v:rect>
            </w:pict>
          </mc:Fallback>
        </mc:AlternateContent>
      </w:r>
      <w:r w:rsidRPr="00730820">
        <w:rPr>
          <w:rFonts w:cstheme="minorHAnsi"/>
          <w:noProof/>
          <w:lang w:val="sk-SK" w:eastAsia="sk-SK"/>
        </w:rPr>
        <mc:AlternateContent>
          <mc:Choice Requires="wps">
            <w:drawing>
              <wp:anchor distT="0" distB="0" distL="114300" distR="114300" simplePos="0" relativeHeight="251655680" behindDoc="0" locked="0" layoutInCell="1" allowOverlap="1" wp14:anchorId="798A27F5" wp14:editId="442BE906">
                <wp:simplePos x="0" y="0"/>
                <wp:positionH relativeFrom="column">
                  <wp:posOffset>10490039</wp:posOffset>
                </wp:positionH>
                <wp:positionV relativeFrom="paragraph">
                  <wp:posOffset>10441</wp:posOffset>
                </wp:positionV>
                <wp:extent cx="1414130" cy="3593465"/>
                <wp:effectExtent l="0" t="0" r="0" b="6985"/>
                <wp:wrapNone/>
                <wp:docPr id="12" name="Obdĺžnik 12"/>
                <wp:cNvGraphicFramePr/>
                <a:graphic xmlns:a="http://schemas.openxmlformats.org/drawingml/2006/main">
                  <a:graphicData uri="http://schemas.microsoft.com/office/word/2010/wordprocessingShape">
                    <wps:wsp>
                      <wps:cNvSpPr/>
                      <wps:spPr>
                        <a:xfrm>
                          <a:off x="0" y="0"/>
                          <a:ext cx="1414130" cy="3593465"/>
                        </a:xfrm>
                        <a:prstGeom prst="rect">
                          <a:avLst/>
                        </a:prstGeom>
                        <a:solidFill>
                          <a:srgbClr val="70AD47">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D8A0EC" id="Obdĺžnik 12" o:spid="_x0000_s1026" style="position:absolute;margin-left:826pt;margin-top:.8pt;width:111.35pt;height:28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" fillcolor="#e2f0d9" stroked="f" strokeweight="1pt"/>
            </w:pict>
          </mc:Fallback>
        </mc:AlternateContent>
      </w:r>
      <w:r w:rsidRPr="00730820">
        <w:rPr>
          <w:rFonts w:cstheme="minorHAnsi"/>
          <w:noProof/>
          <w:lang w:val="sk-SK" w:eastAsia="sk-SK"/>
        </w:rPr>
        <mc:AlternateContent>
          <mc:Choice Requires="wps">
            <w:drawing>
              <wp:anchor distT="0" distB="0" distL="114300" distR="114300" simplePos="0" relativeHeight="251652608" behindDoc="0" locked="0" layoutInCell="1" allowOverlap="1" wp14:anchorId="6397714E" wp14:editId="43E2AD47">
                <wp:simplePos x="0" y="0"/>
                <wp:positionH relativeFrom="column">
                  <wp:posOffset>5418308</wp:posOffset>
                </wp:positionH>
                <wp:positionV relativeFrom="paragraph">
                  <wp:posOffset>42338</wp:posOffset>
                </wp:positionV>
                <wp:extent cx="1626782" cy="6560185"/>
                <wp:effectExtent l="0" t="0" r="0" b="0"/>
                <wp:wrapNone/>
                <wp:docPr id="6" name="Obdĺžnik 6"/>
                <wp:cNvGraphicFramePr/>
                <a:graphic xmlns:a="http://schemas.openxmlformats.org/drawingml/2006/main">
                  <a:graphicData uri="http://schemas.microsoft.com/office/word/2010/wordprocessingShape">
                    <wps:wsp>
                      <wps:cNvSpPr/>
                      <wps:spPr>
                        <a:xfrm>
                          <a:off x="0" y="0"/>
                          <a:ext cx="1626782" cy="6560185"/>
                        </a:xfrm>
                        <a:prstGeom prst="rect">
                          <a:avLst/>
                        </a:prstGeom>
                        <a:solidFill>
                          <a:schemeClr val="accent1">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767B5F" w14:textId="77777777" w:rsidR="002955F1" w:rsidRPr="00E66478" w:rsidRDefault="002955F1" w:rsidP="002955F1">
                            <w:pPr>
                              <w:spacing w:after="0" w:line="240" w:lineRule="auto"/>
                              <w:rPr>
                                <w:rFonts w:ascii="Arial" w:hAnsi="Arial" w:cs="Arial"/>
                                <w:i/>
                                <w:color w:val="365F91" w:themeColor="accent1" w:themeShade="BF"/>
                                <w:sz w:val="20"/>
                                <w:szCs w:val="20"/>
                              </w:rPr>
                            </w:pPr>
                            <w:proofErr w:type="gramStart"/>
                            <w:r w:rsidRPr="00E66478">
                              <w:rPr>
                                <w:rFonts w:ascii="Arial" w:hAnsi="Arial" w:cs="Arial"/>
                                <w:i/>
                                <w:color w:val="365F91" w:themeColor="accent1" w:themeShade="BF"/>
                                <w:sz w:val="20"/>
                                <w:szCs w:val="20"/>
                              </w:rPr>
                              <w:t>v</w:t>
                            </w:r>
                            <w:proofErr w:type="gramEnd"/>
                            <w:r w:rsidRPr="00E66478">
                              <w:rPr>
                                <w:rFonts w:ascii="Arial" w:hAnsi="Arial" w:cs="Arial"/>
                                <w:i/>
                                <w:color w:val="365F91" w:themeColor="accent1" w:themeShade="BF"/>
                                <w:sz w:val="20"/>
                                <w:szCs w:val="20"/>
                              </w:rPr>
                              <w:t> </w:t>
                            </w:r>
                            <w:proofErr w:type="spellStart"/>
                            <w:r w:rsidRPr="00E66478">
                              <w:rPr>
                                <w:rFonts w:ascii="Arial" w:hAnsi="Arial" w:cs="Arial"/>
                                <w:i/>
                                <w:color w:val="365F91" w:themeColor="accent1" w:themeShade="BF"/>
                                <w:sz w:val="20"/>
                                <w:szCs w:val="20"/>
                              </w:rPr>
                              <w:t>zmysle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výzvy</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97714E" id="Obdĺžnik 6" o:spid="_x0000_s1028" style="position:absolute;margin-left:426.65pt;margin-top:3.35pt;width:128.1pt;height:516.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" fillcolor="#dbe5f1 [660]" stroked="f" strokeweight="2pt">
                <v:textbox>
                  <w:txbxContent>
                    <w:p w14:paraId="05767B5F" w14:textId="77777777" w:rsidR="002955F1" w:rsidRPr="00E66478" w:rsidRDefault="002955F1" w:rsidP="002955F1">
                      <w:pPr>
                        <w:spacing w:after="0" w:line="240" w:lineRule="auto"/>
                        <w:rPr>
                          <w:rFonts w:ascii="Arial" w:hAnsi="Arial" w:cs="Arial"/>
                          <w:i/>
                          <w:color w:val="365F91" w:themeColor="accent1" w:themeShade="BF"/>
                          <w:sz w:val="20"/>
                          <w:szCs w:val="20"/>
                        </w:rPr>
                      </w:pPr>
                      <w:proofErr w:type="gramStart"/>
                      <w:r w:rsidRPr="00E66478">
                        <w:rPr>
                          <w:rFonts w:ascii="Arial" w:hAnsi="Arial" w:cs="Arial"/>
                          <w:i/>
                          <w:color w:val="365F91" w:themeColor="accent1" w:themeShade="BF"/>
                          <w:sz w:val="20"/>
                          <w:szCs w:val="20"/>
                        </w:rPr>
                        <w:t>v</w:t>
                      </w:r>
                      <w:proofErr w:type="gramEnd"/>
                      <w:r w:rsidRPr="00E66478">
                        <w:rPr>
                          <w:rFonts w:ascii="Arial" w:hAnsi="Arial" w:cs="Arial"/>
                          <w:i/>
                          <w:color w:val="365F91" w:themeColor="accent1" w:themeShade="BF"/>
                          <w:sz w:val="20"/>
                          <w:szCs w:val="20"/>
                        </w:rPr>
                        <w:t> </w:t>
                      </w:r>
                      <w:proofErr w:type="spellStart"/>
                      <w:r w:rsidRPr="00E66478">
                        <w:rPr>
                          <w:rFonts w:ascii="Arial" w:hAnsi="Arial" w:cs="Arial"/>
                          <w:i/>
                          <w:color w:val="365F91" w:themeColor="accent1" w:themeShade="BF"/>
                          <w:sz w:val="20"/>
                          <w:szCs w:val="20"/>
                        </w:rPr>
                        <w:t>zmysle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výzvy</w:t>
                      </w:r>
                      <w:proofErr w:type="spellEnd"/>
                    </w:p>
                  </w:txbxContent>
                </v:textbox>
              </v:rect>
            </w:pict>
          </mc:Fallback>
        </mc:AlternateContent>
      </w:r>
      <w:r w:rsidRPr="00730820">
        <w:rPr>
          <w:rFonts w:cstheme="minorHAnsi"/>
          <w:noProof/>
          <w:lang w:val="sk-SK" w:eastAsia="sk-SK"/>
        </w:rPr>
        <mc:AlternateContent>
          <mc:Choice Requires="wps">
            <w:drawing>
              <wp:anchor distT="0" distB="0" distL="114300" distR="114300" simplePos="0" relativeHeight="251654656" behindDoc="0" locked="0" layoutInCell="1" allowOverlap="1" wp14:anchorId="6A1E64DE" wp14:editId="2B107DF4">
                <wp:simplePos x="0" y="0"/>
                <wp:positionH relativeFrom="column">
                  <wp:posOffset>8863256</wp:posOffset>
                </wp:positionH>
                <wp:positionV relativeFrom="paragraph">
                  <wp:posOffset>10441</wp:posOffset>
                </wp:positionV>
                <wp:extent cx="1392260" cy="6591935"/>
                <wp:effectExtent l="0" t="0" r="0" b="0"/>
                <wp:wrapNone/>
                <wp:docPr id="11" name="Obdĺžnik 11"/>
                <wp:cNvGraphicFramePr/>
                <a:graphic xmlns:a="http://schemas.openxmlformats.org/drawingml/2006/main">
                  <a:graphicData uri="http://schemas.microsoft.com/office/word/2010/wordprocessingShape">
                    <wps:wsp>
                      <wps:cNvSpPr/>
                      <wps:spPr>
                        <a:xfrm>
                          <a:off x="0" y="0"/>
                          <a:ext cx="1392260" cy="6591935"/>
                        </a:xfrm>
                        <a:prstGeom prst="rect">
                          <a:avLst/>
                        </a:prstGeom>
                        <a:solidFill>
                          <a:srgbClr val="70AD47">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B4710" id="Obdĺžnik 11" o:spid="_x0000_s1026" style="position:absolute;margin-left:697.9pt;margin-top:.8pt;width:109.65pt;height:5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" fillcolor="#e2f0d9" stroked="f" strokeweight="1pt"/>
            </w:pict>
          </mc:Fallback>
        </mc:AlternateContent>
      </w:r>
      <w:r w:rsidRPr="00730820">
        <w:rPr>
          <w:rFonts w:cstheme="minorHAnsi"/>
          <w:noProof/>
          <w:lang w:val="sk-SK" w:eastAsia="sk-SK"/>
        </w:rPr>
        <mc:AlternateContent>
          <mc:Choice Requires="wps">
            <w:drawing>
              <wp:anchor distT="0" distB="0" distL="114300" distR="114300" simplePos="0" relativeHeight="251650560" behindDoc="0" locked="0" layoutInCell="1" allowOverlap="1" wp14:anchorId="32BCC34C" wp14:editId="0E9D034B">
                <wp:simplePos x="0" y="0"/>
                <wp:positionH relativeFrom="column">
                  <wp:posOffset>3546977</wp:posOffset>
                </wp:positionH>
                <wp:positionV relativeFrom="paragraph">
                  <wp:posOffset>10441</wp:posOffset>
                </wp:positionV>
                <wp:extent cx="1541721" cy="6591935"/>
                <wp:effectExtent l="0" t="0" r="1905" b="0"/>
                <wp:wrapNone/>
                <wp:docPr id="2" name="Obdĺžnik 2"/>
                <wp:cNvGraphicFramePr/>
                <a:graphic xmlns:a="http://schemas.openxmlformats.org/drawingml/2006/main">
                  <a:graphicData uri="http://schemas.microsoft.com/office/word/2010/wordprocessingShape">
                    <wps:wsp>
                      <wps:cNvSpPr/>
                      <wps:spPr>
                        <a:xfrm>
                          <a:off x="0" y="0"/>
                          <a:ext cx="1541721" cy="6591935"/>
                        </a:xfrm>
                        <a:prstGeom prst="rect">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C4332B" w14:textId="77777777" w:rsidR="002955F1" w:rsidRPr="009D6867" w:rsidRDefault="002955F1" w:rsidP="002955F1">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CC34C" id="Obdĺžnik 2" o:spid="_x0000_s1029" style="position:absolute;margin-left:279.3pt;margin-top:.8pt;width:121.4pt;height:5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" fillcolor="#fde9d9 [665]" stroked="f" strokeweight="2pt">
                <v:textbox>
                  <w:txbxContent>
                    <w:p w14:paraId="79C4332B" w14:textId="77777777" w:rsidR="002955F1" w:rsidRPr="009D6867" w:rsidRDefault="002955F1" w:rsidP="002955F1">
                      <w:pPr>
                        <w:jc w:val="center"/>
                        <w:rPr>
                          <w:color w:val="000000" w:themeColor="text1"/>
                        </w:rPr>
                      </w:pPr>
                    </w:p>
                  </w:txbxContent>
                </v:textbox>
              </v:rect>
            </w:pict>
          </mc:Fallback>
        </mc:AlternateContent>
      </w:r>
      <w:r w:rsidRPr="00730820">
        <w:rPr>
          <w:rFonts w:cstheme="minorHAnsi"/>
          <w:noProof/>
          <w:lang w:val="sk-SK" w:eastAsia="sk-SK"/>
        </w:rPr>
        <mc:AlternateContent>
          <mc:Choice Requires="wps">
            <w:drawing>
              <wp:anchor distT="0" distB="0" distL="114300" distR="114300" simplePos="0" relativeHeight="251651584" behindDoc="0" locked="0" layoutInCell="1" allowOverlap="1" wp14:anchorId="38940F11" wp14:editId="2312C935">
                <wp:simplePos x="0" y="0"/>
                <wp:positionH relativeFrom="column">
                  <wp:posOffset>1781972</wp:posOffset>
                </wp:positionH>
                <wp:positionV relativeFrom="paragraph">
                  <wp:posOffset>10441</wp:posOffset>
                </wp:positionV>
                <wp:extent cx="1615440" cy="6591935"/>
                <wp:effectExtent l="0" t="0" r="3810" b="0"/>
                <wp:wrapNone/>
                <wp:docPr id="5" name="Obdĺžnik 5"/>
                <wp:cNvGraphicFramePr/>
                <a:graphic xmlns:a="http://schemas.openxmlformats.org/drawingml/2006/main">
                  <a:graphicData uri="http://schemas.microsoft.com/office/word/2010/wordprocessingShape">
                    <wps:wsp>
                      <wps:cNvSpPr/>
                      <wps:spPr>
                        <a:xfrm>
                          <a:off x="0" y="0"/>
                          <a:ext cx="1615440" cy="6591935"/>
                        </a:xfrm>
                        <a:prstGeom prst="rect">
                          <a:avLst/>
                        </a:prstGeom>
                        <a:solidFill>
                          <a:schemeClr val="accent6">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65630A" w14:textId="77777777" w:rsidR="002955F1" w:rsidRPr="00E66478" w:rsidRDefault="002955F1" w:rsidP="002955F1">
                            <w:pPr>
                              <w:spacing w:after="0" w:line="240" w:lineRule="auto"/>
                              <w:rPr>
                                <w:rFonts w:ascii="Arial" w:hAnsi="Arial" w:cs="Arial"/>
                                <w:i/>
                                <w:color w:val="365F91" w:themeColor="accent1" w:themeShade="BF"/>
                                <w:sz w:val="20"/>
                                <w:szCs w:val="20"/>
                              </w:rPr>
                            </w:pPr>
                            <w:proofErr w:type="gramStart"/>
                            <w:r w:rsidRPr="00E66478">
                              <w:rPr>
                                <w:rFonts w:ascii="Arial" w:hAnsi="Arial" w:cs="Arial"/>
                                <w:i/>
                                <w:color w:val="365F91" w:themeColor="accent1" w:themeShade="BF"/>
                                <w:sz w:val="20"/>
                                <w:szCs w:val="20"/>
                              </w:rPr>
                              <w:t>v</w:t>
                            </w:r>
                            <w:proofErr w:type="gramEnd"/>
                            <w:r w:rsidRPr="00E66478">
                              <w:rPr>
                                <w:rFonts w:ascii="Arial" w:hAnsi="Arial" w:cs="Arial"/>
                                <w:i/>
                                <w:color w:val="365F91" w:themeColor="accent1" w:themeShade="BF"/>
                                <w:sz w:val="20"/>
                                <w:szCs w:val="20"/>
                              </w:rPr>
                              <w:t> </w:t>
                            </w:r>
                            <w:proofErr w:type="spellStart"/>
                            <w:r w:rsidRPr="00E66478">
                              <w:rPr>
                                <w:rFonts w:ascii="Arial" w:hAnsi="Arial" w:cs="Arial"/>
                                <w:i/>
                                <w:color w:val="365F91" w:themeColor="accent1" w:themeShade="BF"/>
                                <w:sz w:val="20"/>
                                <w:szCs w:val="20"/>
                              </w:rPr>
                              <w:t>zmysle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výzvy</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940F11" id="Obdĺžnik 5" o:spid="_x0000_s1030" style="position:absolute;margin-left:140.3pt;margin-top:.8pt;width:127.2pt;height:5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" fillcolor="#fde9d9 [665]" stroked="f" strokeweight="2pt">
                <v:textbox>
                  <w:txbxContent>
                    <w:p w14:paraId="5365630A" w14:textId="77777777" w:rsidR="002955F1" w:rsidRPr="00E66478" w:rsidRDefault="002955F1" w:rsidP="002955F1">
                      <w:pPr>
                        <w:spacing w:after="0" w:line="240" w:lineRule="auto"/>
                        <w:rPr>
                          <w:rFonts w:ascii="Arial" w:hAnsi="Arial" w:cs="Arial"/>
                          <w:i/>
                          <w:color w:val="365F91" w:themeColor="accent1" w:themeShade="BF"/>
                          <w:sz w:val="20"/>
                          <w:szCs w:val="20"/>
                        </w:rPr>
                      </w:pPr>
                      <w:proofErr w:type="gramStart"/>
                      <w:r w:rsidRPr="00E66478">
                        <w:rPr>
                          <w:rFonts w:ascii="Arial" w:hAnsi="Arial" w:cs="Arial"/>
                          <w:i/>
                          <w:color w:val="365F91" w:themeColor="accent1" w:themeShade="BF"/>
                          <w:sz w:val="20"/>
                          <w:szCs w:val="20"/>
                        </w:rPr>
                        <w:t>v</w:t>
                      </w:r>
                      <w:proofErr w:type="gramEnd"/>
                      <w:r w:rsidRPr="00E66478">
                        <w:rPr>
                          <w:rFonts w:ascii="Arial" w:hAnsi="Arial" w:cs="Arial"/>
                          <w:i/>
                          <w:color w:val="365F91" w:themeColor="accent1" w:themeShade="BF"/>
                          <w:sz w:val="20"/>
                          <w:szCs w:val="20"/>
                        </w:rPr>
                        <w:t> </w:t>
                      </w:r>
                      <w:proofErr w:type="spellStart"/>
                      <w:r w:rsidRPr="00E66478">
                        <w:rPr>
                          <w:rFonts w:ascii="Arial" w:hAnsi="Arial" w:cs="Arial"/>
                          <w:i/>
                          <w:color w:val="365F91" w:themeColor="accent1" w:themeShade="BF"/>
                          <w:sz w:val="20"/>
                          <w:szCs w:val="20"/>
                        </w:rPr>
                        <w:t>zmysle</w:t>
                      </w:r>
                      <w:proofErr w:type="spellEnd"/>
                      <w:r w:rsidRPr="00E66478">
                        <w:rPr>
                          <w:rFonts w:ascii="Arial" w:hAnsi="Arial" w:cs="Arial"/>
                          <w:i/>
                          <w:color w:val="365F91" w:themeColor="accent1" w:themeShade="BF"/>
                          <w:sz w:val="20"/>
                          <w:szCs w:val="20"/>
                        </w:rPr>
                        <w:t xml:space="preserve"> </w:t>
                      </w:r>
                      <w:proofErr w:type="spellStart"/>
                      <w:r w:rsidRPr="00E66478">
                        <w:rPr>
                          <w:rFonts w:ascii="Arial" w:hAnsi="Arial" w:cs="Arial"/>
                          <w:i/>
                          <w:color w:val="365F91" w:themeColor="accent1" w:themeShade="BF"/>
                          <w:sz w:val="20"/>
                          <w:szCs w:val="20"/>
                        </w:rPr>
                        <w:t>výzvy</w:t>
                      </w:r>
                      <w:proofErr w:type="spellEnd"/>
                    </w:p>
                  </w:txbxContent>
                </v:textbox>
              </v:rect>
            </w:pict>
          </mc:Fallback>
        </mc:AlternateContent>
      </w:r>
    </w:p>
    <w:p w14:paraId="01EFA1F5" w14:textId="77777777" w:rsidR="002955F1" w:rsidRPr="00730820" w:rsidRDefault="002955F1" w:rsidP="002955F1">
      <w:pPr>
        <w:rPr>
          <w:rFonts w:cstheme="minorHAnsi"/>
        </w:rPr>
      </w:pPr>
    </w:p>
    <w:p w14:paraId="6124E18F" w14:textId="77777777" w:rsidR="002955F1" w:rsidRPr="00730820" w:rsidRDefault="002955F1" w:rsidP="002955F1">
      <w:pPr>
        <w:rPr>
          <w:rFonts w:cstheme="minorHAnsi"/>
        </w:rPr>
      </w:pPr>
    </w:p>
    <w:p w14:paraId="5EEE1593" w14:textId="77777777" w:rsidR="002955F1" w:rsidRPr="00730820" w:rsidRDefault="002955F1" w:rsidP="002955F1">
      <w:pPr>
        <w:rPr>
          <w:rFonts w:cstheme="minorHAnsi"/>
        </w:rPr>
      </w:pPr>
    </w:p>
    <w:p w14:paraId="6EBE8516" w14:textId="77777777" w:rsidR="002955F1" w:rsidRPr="00730820" w:rsidRDefault="002955F1" w:rsidP="002955F1">
      <w:pPr>
        <w:rPr>
          <w:rFonts w:cstheme="minorHAnsi"/>
        </w:rPr>
      </w:pPr>
      <w:r>
        <w:rPr>
          <w:rFonts w:cstheme="minorHAnsi"/>
          <w:noProof/>
          <w:lang w:val="sk-SK" w:eastAsia="sk-SK"/>
        </w:rPr>
        <mc:AlternateContent>
          <mc:Choice Requires="wps">
            <w:drawing>
              <wp:anchor distT="0" distB="0" distL="114300" distR="114300" simplePos="0" relativeHeight="251662848" behindDoc="0" locked="0" layoutInCell="1" allowOverlap="1" wp14:anchorId="22BDBB6A" wp14:editId="63CB9E15">
                <wp:simplePos x="0" y="0"/>
                <wp:positionH relativeFrom="column">
                  <wp:posOffset>7027885</wp:posOffset>
                </wp:positionH>
                <wp:positionV relativeFrom="paragraph">
                  <wp:posOffset>285115</wp:posOffset>
                </wp:positionV>
                <wp:extent cx="255447" cy="191386"/>
                <wp:effectExtent l="0" t="0" r="0" b="0"/>
                <wp:wrapNone/>
                <wp:docPr id="24" name="Šípka doprava 24"/>
                <wp:cNvGraphicFramePr/>
                <a:graphic xmlns:a="http://schemas.openxmlformats.org/drawingml/2006/main">
                  <a:graphicData uri="http://schemas.microsoft.com/office/word/2010/wordprocessingShape">
                    <wps:wsp>
                      <wps:cNvSpPr/>
                      <wps:spPr>
                        <a:xfrm>
                          <a:off x="0" y="0"/>
                          <a:ext cx="255447" cy="191386"/>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47C01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Šípka doprava 24" o:spid="_x0000_s1026" type="#_x0000_t13" style="position:absolute;margin-left:553.4pt;margin-top:22.45pt;width:20.1pt;height:15.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" adj="13508" fillcolor="black [3213]" stroked="f" strokeweight="2pt"/>
            </w:pict>
          </mc:Fallback>
        </mc:AlternateContent>
      </w:r>
    </w:p>
    <w:p w14:paraId="1E049149" w14:textId="77777777" w:rsidR="002955F1" w:rsidRPr="00730820" w:rsidRDefault="002955F1" w:rsidP="002955F1">
      <w:pPr>
        <w:tabs>
          <w:tab w:val="left" w:pos="11168"/>
          <w:tab w:val="left" w:pos="13680"/>
          <w:tab w:val="left" w:pos="16225"/>
          <w:tab w:val="left" w:pos="18837"/>
        </w:tabs>
        <w:rPr>
          <w:rFonts w:cstheme="minorHAnsi"/>
        </w:rPr>
      </w:pPr>
      <w:r>
        <w:rPr>
          <w:rFonts w:cstheme="minorHAnsi"/>
          <w:noProof/>
          <w:lang w:val="sk-SK" w:eastAsia="sk-SK"/>
        </w:rPr>
        <mc:AlternateContent>
          <mc:Choice Requires="wps">
            <w:drawing>
              <wp:anchor distT="0" distB="0" distL="114300" distR="114300" simplePos="0" relativeHeight="251665920" behindDoc="0" locked="0" layoutInCell="1" allowOverlap="1" wp14:anchorId="157C7DE6" wp14:editId="63F6941A">
                <wp:simplePos x="0" y="0"/>
                <wp:positionH relativeFrom="column">
                  <wp:posOffset>11917769</wp:posOffset>
                </wp:positionH>
                <wp:positionV relativeFrom="paragraph">
                  <wp:posOffset>10160</wp:posOffset>
                </wp:positionV>
                <wp:extent cx="255270" cy="191135"/>
                <wp:effectExtent l="0" t="0" r="0" b="0"/>
                <wp:wrapNone/>
                <wp:docPr id="27" name="Šípka doprava 27"/>
                <wp:cNvGraphicFramePr/>
                <a:graphic xmlns:a="http://schemas.openxmlformats.org/drawingml/2006/main">
                  <a:graphicData uri="http://schemas.microsoft.com/office/word/2010/wordprocessingShape">
                    <wps:wsp>
                      <wps:cNvSpPr/>
                      <wps:spPr>
                        <a:xfrm>
                          <a:off x="0" y="0"/>
                          <a:ext cx="255270" cy="191135"/>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BEF6F" id="Šípka doprava 27" o:spid="_x0000_s1026" type="#_x0000_t13" style="position:absolute;margin-left:938.4pt;margin-top:.8pt;width:20.1pt;height:15.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" adj="13513" fillcolor="black [3213]" stroked="f" strokeweight="2pt"/>
            </w:pict>
          </mc:Fallback>
        </mc:AlternateContent>
      </w:r>
      <w:r>
        <w:rPr>
          <w:rFonts w:cstheme="minorHAnsi"/>
          <w:noProof/>
          <w:lang w:val="sk-SK" w:eastAsia="sk-SK"/>
        </w:rPr>
        <mc:AlternateContent>
          <mc:Choice Requires="wps">
            <w:drawing>
              <wp:anchor distT="0" distB="0" distL="114300" distR="114300" simplePos="0" relativeHeight="251664896" behindDoc="0" locked="0" layoutInCell="1" allowOverlap="1" wp14:anchorId="059CA874" wp14:editId="65F7190B">
                <wp:simplePos x="0" y="0"/>
                <wp:positionH relativeFrom="column">
                  <wp:posOffset>10239154</wp:posOffset>
                </wp:positionH>
                <wp:positionV relativeFrom="paragraph">
                  <wp:posOffset>10632</wp:posOffset>
                </wp:positionV>
                <wp:extent cx="255270" cy="191135"/>
                <wp:effectExtent l="0" t="0" r="0" b="0"/>
                <wp:wrapNone/>
                <wp:docPr id="26" name="Šípka doprava 26"/>
                <wp:cNvGraphicFramePr/>
                <a:graphic xmlns:a="http://schemas.openxmlformats.org/drawingml/2006/main">
                  <a:graphicData uri="http://schemas.microsoft.com/office/word/2010/wordprocessingShape">
                    <wps:wsp>
                      <wps:cNvSpPr/>
                      <wps:spPr>
                        <a:xfrm>
                          <a:off x="0" y="0"/>
                          <a:ext cx="255270" cy="191135"/>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4B263E" id="Šípka doprava 26" o:spid="_x0000_s1026" type="#_x0000_t13" style="position:absolute;margin-left:806.25pt;margin-top:.85pt;width:20.1pt;height:15.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" adj="13513" fillcolor="black [3213]" stroked="f" strokeweight="2pt"/>
            </w:pict>
          </mc:Fallback>
        </mc:AlternateContent>
      </w:r>
      <w:r>
        <w:rPr>
          <w:rFonts w:cstheme="minorHAnsi"/>
          <w:noProof/>
          <w:lang w:val="sk-SK" w:eastAsia="sk-SK"/>
        </w:rPr>
        <mc:AlternateContent>
          <mc:Choice Requires="wps">
            <w:drawing>
              <wp:anchor distT="0" distB="0" distL="114300" distR="114300" simplePos="0" relativeHeight="251663872" behindDoc="0" locked="0" layoutInCell="1" allowOverlap="1" wp14:anchorId="5388AFF5" wp14:editId="3DD33899">
                <wp:simplePos x="0" y="0"/>
                <wp:positionH relativeFrom="column">
                  <wp:posOffset>8611870</wp:posOffset>
                </wp:positionH>
                <wp:positionV relativeFrom="paragraph">
                  <wp:posOffset>10160</wp:posOffset>
                </wp:positionV>
                <wp:extent cx="255270" cy="191135"/>
                <wp:effectExtent l="0" t="0" r="0" b="0"/>
                <wp:wrapNone/>
                <wp:docPr id="25" name="Šípka doprava 25"/>
                <wp:cNvGraphicFramePr/>
                <a:graphic xmlns:a="http://schemas.openxmlformats.org/drawingml/2006/main">
                  <a:graphicData uri="http://schemas.microsoft.com/office/word/2010/wordprocessingShape">
                    <wps:wsp>
                      <wps:cNvSpPr/>
                      <wps:spPr>
                        <a:xfrm>
                          <a:off x="0" y="0"/>
                          <a:ext cx="255270" cy="191135"/>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2095C" id="Šípka doprava 25" o:spid="_x0000_s1026" type="#_x0000_t13" style="position:absolute;margin-left:678.1pt;margin-top:.8pt;width:20.1pt;height:15.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" adj="13513" fillcolor="black [3213]" stroked="f" strokeweight="2pt"/>
            </w:pict>
          </mc:Fallback>
        </mc:AlternateContent>
      </w:r>
      <w:r>
        <w:rPr>
          <w:rFonts w:cstheme="minorHAnsi"/>
        </w:rPr>
        <w:tab/>
      </w:r>
      <w:r>
        <w:rPr>
          <w:rFonts w:cstheme="minorHAnsi"/>
        </w:rPr>
        <w:tab/>
      </w:r>
      <w:r>
        <w:rPr>
          <w:rFonts w:cstheme="minorHAnsi"/>
        </w:rPr>
        <w:tab/>
      </w:r>
      <w:r>
        <w:rPr>
          <w:rFonts w:cstheme="minorHAnsi"/>
        </w:rPr>
        <w:tab/>
      </w:r>
    </w:p>
    <w:p w14:paraId="30464D66" w14:textId="77777777" w:rsidR="002955F1" w:rsidRPr="00730820" w:rsidRDefault="002955F1" w:rsidP="002955F1">
      <w:pPr>
        <w:tabs>
          <w:tab w:val="left" w:pos="13613"/>
        </w:tabs>
        <w:rPr>
          <w:rFonts w:cstheme="minorHAnsi"/>
        </w:rPr>
      </w:pPr>
      <w:r>
        <w:rPr>
          <w:rFonts w:cstheme="minorHAnsi"/>
        </w:rPr>
        <w:tab/>
      </w:r>
    </w:p>
    <w:p w14:paraId="14141E85" w14:textId="77777777" w:rsidR="002955F1" w:rsidRPr="00730820" w:rsidRDefault="002955F1" w:rsidP="002955F1">
      <w:pPr>
        <w:rPr>
          <w:rFonts w:cstheme="minorHAnsi"/>
        </w:rPr>
      </w:pPr>
    </w:p>
    <w:p w14:paraId="62E38D56" w14:textId="77777777" w:rsidR="002955F1" w:rsidRPr="00730820" w:rsidRDefault="002955F1" w:rsidP="002955F1">
      <w:pPr>
        <w:rPr>
          <w:rFonts w:cstheme="minorHAnsi"/>
        </w:rPr>
      </w:pPr>
    </w:p>
    <w:p w14:paraId="4EB1FED9" w14:textId="77777777" w:rsidR="002955F1" w:rsidRPr="00730820" w:rsidRDefault="002955F1" w:rsidP="002955F1">
      <w:pPr>
        <w:rPr>
          <w:rFonts w:cstheme="minorHAnsi"/>
        </w:rPr>
      </w:pPr>
    </w:p>
    <w:p w14:paraId="1D8AA62C" w14:textId="77777777" w:rsidR="002955F1" w:rsidRPr="00730820" w:rsidRDefault="002955F1" w:rsidP="002955F1">
      <w:pPr>
        <w:tabs>
          <w:tab w:val="left" w:pos="8874"/>
        </w:tabs>
        <w:rPr>
          <w:rFonts w:cstheme="minorHAnsi"/>
        </w:rPr>
      </w:pPr>
      <w:r w:rsidRPr="00730820">
        <w:rPr>
          <w:rFonts w:cstheme="minorHAnsi"/>
        </w:rPr>
        <w:t xml:space="preserve">                                                                                                                                                                               </w:t>
      </w:r>
    </w:p>
    <w:p w14:paraId="6B15A991" w14:textId="77777777" w:rsidR="002955F1" w:rsidRPr="00A84CB4" w:rsidRDefault="002955F1" w:rsidP="00A84CB4">
      <w:pPr>
        <w:tabs>
          <w:tab w:val="left" w:pos="8874"/>
        </w:tabs>
        <w:rPr>
          <w:rFonts w:cstheme="minorHAnsi"/>
        </w:rPr>
      </w:pPr>
      <w:r>
        <w:rPr>
          <w:rFonts w:cstheme="minorHAnsi"/>
          <w:noProof/>
          <w:lang w:val="sk-SK" w:eastAsia="sk-SK"/>
        </w:rPr>
        <mc:AlternateContent>
          <mc:Choice Requires="wps">
            <w:drawing>
              <wp:anchor distT="0" distB="0" distL="114300" distR="114300" simplePos="0" relativeHeight="251658752" behindDoc="0" locked="0" layoutInCell="1" allowOverlap="1" wp14:anchorId="6B2F2351" wp14:editId="0A6ABD2F">
                <wp:simplePos x="0" y="0"/>
                <wp:positionH relativeFrom="column">
                  <wp:posOffset>1514475</wp:posOffset>
                </wp:positionH>
                <wp:positionV relativeFrom="paragraph">
                  <wp:posOffset>122555</wp:posOffset>
                </wp:positionV>
                <wp:extent cx="255447" cy="191386"/>
                <wp:effectExtent l="0" t="0" r="0" b="0"/>
                <wp:wrapNone/>
                <wp:docPr id="19" name="Šípka doprava 19"/>
                <wp:cNvGraphicFramePr/>
                <a:graphic xmlns:a="http://schemas.openxmlformats.org/drawingml/2006/main">
                  <a:graphicData uri="http://schemas.microsoft.com/office/word/2010/wordprocessingShape">
                    <wps:wsp>
                      <wps:cNvSpPr/>
                      <wps:spPr>
                        <a:xfrm>
                          <a:off x="0" y="0"/>
                          <a:ext cx="255447" cy="191386"/>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A39A35" id="Šípka doprava 19" o:spid="_x0000_s1026" type="#_x0000_t13" style="position:absolute;margin-left:119.25pt;margin-top:9.65pt;width:20.1pt;height:15.0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" adj="13508" fillcolor="black [3213]" stroked="f" strokeweight="2pt"/>
            </w:pict>
          </mc:Fallback>
        </mc:AlternateContent>
      </w:r>
      <w:r>
        <w:rPr>
          <w:rFonts w:cstheme="minorHAnsi"/>
          <w:noProof/>
          <w:lang w:val="sk-SK" w:eastAsia="sk-SK"/>
        </w:rPr>
        <mc:AlternateContent>
          <mc:Choice Requires="wps">
            <w:drawing>
              <wp:anchor distT="0" distB="0" distL="114300" distR="114300" simplePos="0" relativeHeight="251660800" behindDoc="0" locked="0" layoutInCell="1" allowOverlap="1" wp14:anchorId="3BE87723" wp14:editId="602F42FE">
                <wp:simplePos x="0" y="0"/>
                <wp:positionH relativeFrom="column">
                  <wp:posOffset>5119518</wp:posOffset>
                </wp:positionH>
                <wp:positionV relativeFrom="paragraph">
                  <wp:posOffset>174300</wp:posOffset>
                </wp:positionV>
                <wp:extent cx="255447" cy="191386"/>
                <wp:effectExtent l="0" t="0" r="0" b="0"/>
                <wp:wrapNone/>
                <wp:docPr id="20" name="Šípka doprava 20"/>
                <wp:cNvGraphicFramePr/>
                <a:graphic xmlns:a="http://schemas.openxmlformats.org/drawingml/2006/main">
                  <a:graphicData uri="http://schemas.microsoft.com/office/word/2010/wordprocessingShape">
                    <wps:wsp>
                      <wps:cNvSpPr/>
                      <wps:spPr>
                        <a:xfrm>
                          <a:off x="0" y="0"/>
                          <a:ext cx="255447" cy="191386"/>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74F930" id="Šípka doprava 20" o:spid="_x0000_s1026" type="#_x0000_t13" style="position:absolute;margin-left:403.1pt;margin-top:13.7pt;width:20.1pt;height:15.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" adj="13508" fillcolor="black [3213]" stroked="f" strokeweight="2pt"/>
            </w:pict>
          </mc:Fallback>
        </mc:AlternateContent>
      </w:r>
    </w:p>
    <w:p w14:paraId="391719BC" w14:textId="77777777" w:rsidR="002955F1" w:rsidRPr="00E66478" w:rsidRDefault="002955F1" w:rsidP="002955F1">
      <w:pPr>
        <w:spacing w:after="0" w:line="240" w:lineRule="auto"/>
        <w:ind w:left="2832" w:hanging="2832"/>
        <w:rPr>
          <w:rFonts w:ascii="Arial" w:hAnsi="Arial" w:cs="Arial"/>
          <w:b/>
        </w:rPr>
      </w:pP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r>
      <w:r w:rsidRPr="00DF1388">
        <w:rPr>
          <w:rFonts w:cstheme="minorHAnsi"/>
          <w:sz w:val="24"/>
          <w:szCs w:val="24"/>
        </w:rPr>
        <w:tab/>
        <w:t xml:space="preserve">  </w:t>
      </w:r>
      <w:r w:rsidRPr="00DF1388">
        <w:rPr>
          <w:rFonts w:cstheme="minorHAnsi"/>
          <w:b/>
          <w:sz w:val="24"/>
          <w:szCs w:val="24"/>
        </w:rPr>
        <w:t xml:space="preserve">                                    </w:t>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rPr>
        <w:t xml:space="preserve">      </w:t>
      </w:r>
      <w:r w:rsidR="00A84CB4">
        <w:rPr>
          <w:rFonts w:cstheme="minorHAnsi"/>
        </w:rPr>
        <w:t xml:space="preserve">         </w:t>
      </w:r>
      <w:r>
        <w:rPr>
          <w:rFonts w:cstheme="minorHAnsi"/>
        </w:rPr>
        <w:t xml:space="preserve"> </w:t>
      </w:r>
      <w:proofErr w:type="spellStart"/>
      <w:r w:rsidRPr="00E66478">
        <w:rPr>
          <w:rFonts w:ascii="Arial" w:hAnsi="Arial" w:cs="Arial"/>
          <w:b/>
        </w:rPr>
        <w:t>Ukazovatele</w:t>
      </w:r>
      <w:proofErr w:type="spellEnd"/>
      <w:r w:rsidRPr="00E66478">
        <w:rPr>
          <w:rFonts w:ascii="Arial" w:hAnsi="Arial" w:cs="Arial"/>
          <w:b/>
        </w:rPr>
        <w:tab/>
      </w:r>
      <w:r w:rsidRPr="00E66478">
        <w:rPr>
          <w:rFonts w:ascii="Arial" w:hAnsi="Arial" w:cs="Arial"/>
          <w:b/>
        </w:rPr>
        <w:tab/>
        <w:t xml:space="preserve"> </w:t>
      </w:r>
      <w:r w:rsidR="00A84CB4">
        <w:rPr>
          <w:rFonts w:ascii="Arial" w:hAnsi="Arial" w:cs="Arial"/>
          <w:b/>
        </w:rPr>
        <w:t xml:space="preserve">           </w:t>
      </w:r>
      <w:proofErr w:type="spellStart"/>
      <w:r w:rsidRPr="00E66478">
        <w:rPr>
          <w:rFonts w:ascii="Arial" w:hAnsi="Arial" w:cs="Arial"/>
          <w:b/>
        </w:rPr>
        <w:t>Dlhodobé</w:t>
      </w:r>
      <w:proofErr w:type="spellEnd"/>
      <w:r w:rsidRPr="00E66478">
        <w:rPr>
          <w:rFonts w:ascii="Arial" w:hAnsi="Arial" w:cs="Arial"/>
          <w:b/>
        </w:rPr>
        <w:t xml:space="preserve"> </w:t>
      </w:r>
    </w:p>
    <w:p w14:paraId="46431717" w14:textId="77777777" w:rsidR="002955F1" w:rsidRPr="00E66478" w:rsidRDefault="002955F1" w:rsidP="002955F1">
      <w:pPr>
        <w:tabs>
          <w:tab w:val="left" w:pos="16593"/>
          <w:tab w:val="left" w:pos="17330"/>
        </w:tabs>
        <w:spacing w:after="0" w:line="240" w:lineRule="auto"/>
        <w:rPr>
          <w:rFonts w:ascii="Arial" w:hAnsi="Arial" w:cs="Arial"/>
          <w:b/>
        </w:rPr>
      </w:pPr>
      <w:r w:rsidRPr="00730820">
        <w:rPr>
          <w:rFonts w:cstheme="minorHAnsi"/>
          <w:noProof/>
          <w:lang w:val="sk-SK" w:eastAsia="sk-SK"/>
        </w:rPr>
        <mc:AlternateContent>
          <mc:Choice Requires="wps">
            <w:drawing>
              <wp:anchor distT="0" distB="0" distL="114300" distR="114300" simplePos="0" relativeHeight="251666944" behindDoc="0" locked="0" layoutInCell="1" allowOverlap="1" wp14:anchorId="1029FCD8" wp14:editId="35D59388">
                <wp:simplePos x="0" y="0"/>
                <wp:positionH relativeFrom="margin">
                  <wp:posOffset>12136755</wp:posOffset>
                </wp:positionH>
                <wp:positionV relativeFrom="paragraph">
                  <wp:posOffset>325755</wp:posOffset>
                </wp:positionV>
                <wp:extent cx="1495425" cy="2391853"/>
                <wp:effectExtent l="0" t="0" r="9525" b="8890"/>
                <wp:wrapNone/>
                <wp:docPr id="3" name="Obdĺžnik 3"/>
                <wp:cNvGraphicFramePr/>
                <a:graphic xmlns:a="http://schemas.openxmlformats.org/drawingml/2006/main">
                  <a:graphicData uri="http://schemas.microsoft.com/office/word/2010/wordprocessingShape">
                    <wps:wsp>
                      <wps:cNvSpPr/>
                      <wps:spPr>
                        <a:xfrm>
                          <a:off x="0" y="0"/>
                          <a:ext cx="1495425" cy="2391853"/>
                        </a:xfrm>
                        <a:prstGeom prst="rect">
                          <a:avLst/>
                        </a:prstGeom>
                        <a:solidFill>
                          <a:srgbClr val="70AD47">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B7768" id="Obdĺžnik 3" o:spid="_x0000_s1026" style="position:absolute;margin-left:955.65pt;margin-top:25.65pt;width:117.75pt;height:188.3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" fillcolor="#e2f0d9" stroked="f" strokeweight="1pt">
                <w10:wrap anchorx="margin"/>
              </v:rect>
            </w:pict>
          </mc:Fallback>
        </mc:AlternateContent>
      </w:r>
      <w:r w:rsidRPr="00730820">
        <w:rPr>
          <w:rFonts w:cstheme="minorHAnsi"/>
          <w:noProof/>
          <w:lang w:val="sk-SK" w:eastAsia="sk-SK"/>
        </w:rPr>
        <mc:AlternateContent>
          <mc:Choice Requires="wps">
            <w:drawing>
              <wp:anchor distT="0" distB="0" distL="114300" distR="114300" simplePos="0" relativeHeight="251657728" behindDoc="0" locked="0" layoutInCell="1" allowOverlap="1" wp14:anchorId="5D899090" wp14:editId="017BBB15">
                <wp:simplePos x="0" y="0"/>
                <wp:positionH relativeFrom="column">
                  <wp:posOffset>10496549</wp:posOffset>
                </wp:positionH>
                <wp:positionV relativeFrom="paragraph">
                  <wp:posOffset>316230</wp:posOffset>
                </wp:positionV>
                <wp:extent cx="1449705" cy="2391410"/>
                <wp:effectExtent l="0" t="0" r="0" b="8890"/>
                <wp:wrapNone/>
                <wp:docPr id="14" name="Obdĺžnik 14"/>
                <wp:cNvGraphicFramePr/>
                <a:graphic xmlns:a="http://schemas.openxmlformats.org/drawingml/2006/main">
                  <a:graphicData uri="http://schemas.microsoft.com/office/word/2010/wordprocessingShape">
                    <wps:wsp>
                      <wps:cNvSpPr/>
                      <wps:spPr>
                        <a:xfrm>
                          <a:off x="0" y="0"/>
                          <a:ext cx="1449705" cy="2391410"/>
                        </a:xfrm>
                        <a:prstGeom prst="rect">
                          <a:avLst/>
                        </a:prstGeom>
                        <a:solidFill>
                          <a:srgbClr val="70AD47">
                            <a:lumMod val="20000"/>
                            <a:lumOff val="8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19829E" id="Obdĺžnik 14" o:spid="_x0000_s1026" style="position:absolute;margin-left:826.5pt;margin-top:24.9pt;width:114.15pt;height:188.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" fillcolor="#e2f0d9" stroked="f" strokeweight="1pt"/>
            </w:pict>
          </mc:Fallback>
        </mc:AlternateContent>
      </w:r>
      <w:r>
        <w:rPr>
          <w:rFonts w:cstheme="minorHAnsi"/>
        </w:rPr>
        <w:tab/>
        <w:t xml:space="preserve"> </w:t>
      </w:r>
      <w:proofErr w:type="spellStart"/>
      <w:proofErr w:type="gramStart"/>
      <w:r w:rsidRPr="00E66478">
        <w:rPr>
          <w:rFonts w:ascii="Arial" w:hAnsi="Arial" w:cs="Arial"/>
          <w:b/>
        </w:rPr>
        <w:t>výsledkov</w:t>
      </w:r>
      <w:proofErr w:type="spellEnd"/>
      <w:proofErr w:type="gramEnd"/>
      <w:r w:rsidRPr="00E66478">
        <w:rPr>
          <w:rFonts w:ascii="Arial" w:hAnsi="Arial" w:cs="Arial"/>
          <w:b/>
        </w:rPr>
        <w:t xml:space="preserve">                  </w:t>
      </w:r>
      <w:r w:rsidRPr="00E66478">
        <w:rPr>
          <w:rFonts w:ascii="Arial" w:hAnsi="Arial" w:cs="Arial"/>
          <w:b/>
        </w:rPr>
        <w:tab/>
        <w:t xml:space="preserve"> </w:t>
      </w:r>
      <w:proofErr w:type="spellStart"/>
      <w:r w:rsidRPr="00E66478">
        <w:rPr>
          <w:rFonts w:ascii="Arial" w:hAnsi="Arial" w:cs="Arial"/>
          <w:b/>
        </w:rPr>
        <w:t>dopady</w:t>
      </w:r>
      <w:proofErr w:type="spellEnd"/>
    </w:p>
    <w:p w14:paraId="16D9A660" w14:textId="77777777" w:rsidR="002955F1" w:rsidRPr="009A5691" w:rsidRDefault="002955F1" w:rsidP="002955F1">
      <w:pPr>
        <w:rPr>
          <w:rFonts w:cstheme="minorHAnsi"/>
        </w:rPr>
      </w:pPr>
    </w:p>
    <w:p w14:paraId="36D05C42" w14:textId="77777777" w:rsidR="002955F1" w:rsidRPr="009A5691" w:rsidRDefault="002955F1" w:rsidP="002955F1">
      <w:pPr>
        <w:rPr>
          <w:rFonts w:cstheme="minorHAnsi"/>
        </w:rPr>
      </w:pPr>
    </w:p>
    <w:p w14:paraId="72703055" w14:textId="77777777" w:rsidR="002955F1" w:rsidRPr="009A5691" w:rsidRDefault="002955F1" w:rsidP="002955F1">
      <w:pPr>
        <w:rPr>
          <w:rFonts w:cstheme="minorHAnsi"/>
        </w:rPr>
      </w:pPr>
    </w:p>
    <w:p w14:paraId="54FB1D58" w14:textId="77777777" w:rsidR="002955F1" w:rsidRPr="009A5691" w:rsidRDefault="002955F1" w:rsidP="002955F1">
      <w:pPr>
        <w:rPr>
          <w:rFonts w:cstheme="minorHAnsi"/>
        </w:rPr>
      </w:pPr>
    </w:p>
    <w:p w14:paraId="40A1AB89" w14:textId="77777777" w:rsidR="002955F1" w:rsidRPr="009A5691" w:rsidRDefault="002955F1" w:rsidP="002955F1">
      <w:pPr>
        <w:rPr>
          <w:rFonts w:cstheme="minorHAnsi"/>
        </w:rPr>
      </w:pPr>
    </w:p>
    <w:p w14:paraId="153E7632" w14:textId="77777777" w:rsidR="002955F1" w:rsidRPr="009A5691" w:rsidRDefault="002955F1" w:rsidP="002955F1">
      <w:pPr>
        <w:rPr>
          <w:rFonts w:cstheme="minorHAnsi"/>
        </w:rPr>
      </w:pPr>
    </w:p>
    <w:p w14:paraId="18492453" w14:textId="77777777" w:rsidR="002955F1" w:rsidRPr="009A5691" w:rsidRDefault="002955F1" w:rsidP="002955F1">
      <w:pPr>
        <w:rPr>
          <w:rFonts w:cstheme="minorHAnsi"/>
        </w:rPr>
      </w:pPr>
    </w:p>
    <w:p w14:paraId="4903348E" w14:textId="77777777" w:rsidR="002955F1" w:rsidRPr="00A84CB4" w:rsidRDefault="00841741" w:rsidP="00841741">
      <w:pPr>
        <w:tabs>
          <w:tab w:val="left" w:pos="2520"/>
        </w:tabs>
        <w:rPr>
          <w:rFonts w:cstheme="minorHAnsi"/>
        </w:rPr>
      </w:pPr>
      <w:r>
        <w:rPr>
          <w:rFonts w:cstheme="minorHAnsi"/>
        </w:rPr>
        <w:tab/>
      </w:r>
    </w:p>
    <w:sectPr w:rsidR="002955F1" w:rsidRPr="00A84CB4" w:rsidSect="00F36295">
      <w:headerReference w:type="default" r:id="rId9"/>
      <w:footerReference w:type="default" r:id="rId10"/>
      <w:pgSz w:w="22793" w:h="16840" w:orient="landscape" w:code="9"/>
      <w:pgMar w:top="720" w:right="720" w:bottom="720" w:left="720" w:header="709" w:footer="709" w:gutter="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78727" w14:textId="77777777" w:rsidR="001F6B1B" w:rsidRDefault="001F6B1B" w:rsidP="001A186C">
      <w:pPr>
        <w:spacing w:after="0" w:line="240" w:lineRule="auto"/>
      </w:pPr>
      <w:r>
        <w:separator/>
      </w:r>
    </w:p>
  </w:endnote>
  <w:endnote w:type="continuationSeparator" w:id="0">
    <w:p w14:paraId="15265244" w14:textId="77777777" w:rsidR="001F6B1B" w:rsidRDefault="001F6B1B" w:rsidP="001A1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B3D10" w14:textId="77777777" w:rsidR="002E4BFC" w:rsidRPr="00841741" w:rsidRDefault="00841741" w:rsidP="00841741">
    <w:pPr>
      <w:pStyle w:val="Hlavika"/>
      <w:tabs>
        <w:tab w:val="left" w:pos="1260"/>
        <w:tab w:val="left" w:pos="13185"/>
      </w:tabs>
      <w:rPr>
        <w:rFonts w:ascii="Arial" w:hAnsi="Arial" w:cs="Arial"/>
        <w:sz w:val="18"/>
        <w:szCs w:val="18"/>
      </w:rPr>
    </w:pPr>
    <w:proofErr w:type="spellStart"/>
    <w:r w:rsidRPr="00EC1F64">
      <w:rPr>
        <w:rFonts w:ascii="Arial" w:hAnsi="Arial" w:cs="Arial"/>
        <w:b/>
        <w:sz w:val="18"/>
        <w:szCs w:val="18"/>
      </w:rPr>
      <w:t>Kód</w:t>
    </w:r>
    <w:proofErr w:type="spellEnd"/>
    <w:r w:rsidRPr="00EC1F64">
      <w:rPr>
        <w:rFonts w:ascii="Arial" w:hAnsi="Arial" w:cs="Arial"/>
        <w:b/>
        <w:sz w:val="18"/>
        <w:szCs w:val="18"/>
      </w:rPr>
      <w:t xml:space="preserve"> </w:t>
    </w:r>
    <w:proofErr w:type="spellStart"/>
    <w:r w:rsidRPr="00EC1F64">
      <w:rPr>
        <w:rFonts w:ascii="Arial" w:hAnsi="Arial" w:cs="Arial"/>
        <w:b/>
        <w:sz w:val="18"/>
        <w:szCs w:val="18"/>
      </w:rPr>
      <w:t>výzvy</w:t>
    </w:r>
    <w:proofErr w:type="spellEnd"/>
    <w:r w:rsidRPr="00EC1F64">
      <w:rPr>
        <w:rFonts w:ascii="Arial" w:hAnsi="Arial" w:cs="Arial"/>
        <w:b/>
        <w:sz w:val="18"/>
        <w:szCs w:val="18"/>
      </w:rPr>
      <w:t xml:space="preserve">: </w:t>
    </w:r>
    <w:r>
      <w:rPr>
        <w:rFonts w:ascii="Arial" w:hAnsi="Arial" w:cs="Arial"/>
        <w:sz w:val="18"/>
        <w:szCs w:val="18"/>
      </w:rPr>
      <w:t>PSK-MPSVR-086</w:t>
    </w:r>
    <w:r w:rsidRPr="00EC1F64">
      <w:rPr>
        <w:rFonts w:ascii="Arial" w:hAnsi="Arial" w:cs="Arial"/>
        <w:sz w:val="18"/>
        <w:szCs w:val="18"/>
      </w:rPr>
      <w:t>-2026-</w:t>
    </w:r>
    <w:r>
      <w:rPr>
        <w:rFonts w:ascii="Arial" w:hAnsi="Arial" w:cs="Arial"/>
        <w:sz w:val="18"/>
        <w:szCs w:val="18"/>
      </w:rPr>
      <w:t>DV</w:t>
    </w:r>
    <w:r w:rsidRPr="00EC1F64">
      <w:rPr>
        <w:rFonts w:ascii="Arial" w:hAnsi="Arial" w:cs="Arial"/>
        <w:sz w:val="18"/>
        <w:szCs w:val="18"/>
      </w:rPr>
      <w:t>-ESF+</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9A9B8" w14:textId="77777777" w:rsidR="001F6B1B" w:rsidRDefault="001F6B1B" w:rsidP="001A186C">
      <w:pPr>
        <w:spacing w:after="0" w:line="240" w:lineRule="auto"/>
      </w:pPr>
      <w:r>
        <w:separator/>
      </w:r>
    </w:p>
  </w:footnote>
  <w:footnote w:type="continuationSeparator" w:id="0">
    <w:p w14:paraId="5DE3FB59" w14:textId="77777777" w:rsidR="001F6B1B" w:rsidRDefault="001F6B1B" w:rsidP="001A186C">
      <w:pPr>
        <w:spacing w:after="0" w:line="240" w:lineRule="auto"/>
      </w:pPr>
      <w:r>
        <w:continuationSeparator/>
      </w:r>
    </w:p>
  </w:footnote>
  <w:footnote w:id="1">
    <w:p w14:paraId="20EE4C9E" w14:textId="77777777" w:rsidR="006C22AB" w:rsidRPr="00315D3D" w:rsidRDefault="006C22AB" w:rsidP="006C22AB">
      <w:pPr>
        <w:pStyle w:val="Textpoznmkypodiarou"/>
        <w:rPr>
          <w:lang w:val="sk-SK"/>
        </w:rPr>
      </w:pPr>
      <w:r>
        <w:rPr>
          <w:rStyle w:val="Odkaznapoznmkupodiarou"/>
        </w:rPr>
        <w:footnoteRef/>
      </w:r>
      <w:r>
        <w:t xml:space="preserve"> </w:t>
      </w:r>
      <w:proofErr w:type="spellStart"/>
      <w:r>
        <w:t>Tu</w:t>
      </w:r>
      <w:proofErr w:type="spellEnd"/>
      <w:r>
        <w:t xml:space="preserve"> </w:t>
      </w:r>
      <w:proofErr w:type="spellStart"/>
      <w:r>
        <w:t>uvedený</w:t>
      </w:r>
      <w:proofErr w:type="spellEnd"/>
      <w:r>
        <w:t xml:space="preserve"> </w:t>
      </w:r>
      <w:proofErr w:type="spellStart"/>
      <w:r>
        <w:t>p</w:t>
      </w:r>
      <w:r w:rsidRPr="00315D3D">
        <w:t>očet</w:t>
      </w:r>
      <w:proofErr w:type="spellEnd"/>
      <w:r w:rsidRPr="00315D3D">
        <w:t xml:space="preserve"> </w:t>
      </w:r>
      <w:proofErr w:type="spellStart"/>
      <w:r w:rsidRPr="00315D3D">
        <w:t>hodín</w:t>
      </w:r>
      <w:proofErr w:type="spellEnd"/>
      <w:r w:rsidRPr="00315D3D">
        <w:t xml:space="preserve"> </w:t>
      </w:r>
      <w:proofErr w:type="spellStart"/>
      <w:r w:rsidRPr="00315D3D">
        <w:t>vzdelávania</w:t>
      </w:r>
      <w:proofErr w:type="spellEnd"/>
      <w:r w:rsidRPr="00315D3D">
        <w:t xml:space="preserve"> </w:t>
      </w:r>
      <w:proofErr w:type="spellStart"/>
      <w:r w:rsidRPr="00315D3D">
        <w:t>bude</w:t>
      </w:r>
      <w:proofErr w:type="spellEnd"/>
      <w:r w:rsidRPr="00315D3D">
        <w:t xml:space="preserve"> </w:t>
      </w:r>
      <w:proofErr w:type="spellStart"/>
      <w:r w:rsidRPr="00315D3D">
        <w:t>slúžiť</w:t>
      </w:r>
      <w:proofErr w:type="spellEnd"/>
      <w:r w:rsidRPr="00315D3D">
        <w:t xml:space="preserve"> </w:t>
      </w:r>
      <w:proofErr w:type="spellStart"/>
      <w:r w:rsidRPr="00315D3D">
        <w:t>ako</w:t>
      </w:r>
      <w:proofErr w:type="spellEnd"/>
      <w:r w:rsidRPr="00315D3D">
        <w:t xml:space="preserve"> </w:t>
      </w:r>
      <w:proofErr w:type="spellStart"/>
      <w:r w:rsidRPr="00315D3D">
        <w:t>podporná</w:t>
      </w:r>
      <w:proofErr w:type="spellEnd"/>
      <w:r w:rsidRPr="00315D3D">
        <w:t xml:space="preserve"> </w:t>
      </w:r>
      <w:proofErr w:type="spellStart"/>
      <w:r w:rsidRPr="00315D3D">
        <w:t>dokumentácia</w:t>
      </w:r>
      <w:proofErr w:type="spellEnd"/>
      <w:r w:rsidRPr="00315D3D">
        <w:t xml:space="preserve"> </w:t>
      </w:r>
      <w:r>
        <w:t>pre</w:t>
      </w:r>
      <w:r w:rsidRPr="00315D3D">
        <w:t xml:space="preserve"> </w:t>
      </w:r>
      <w:proofErr w:type="spellStart"/>
      <w:r w:rsidRPr="00315D3D">
        <w:t>posúdenie</w:t>
      </w:r>
      <w:proofErr w:type="spellEnd"/>
      <w:r w:rsidRPr="00315D3D">
        <w:t xml:space="preserve"> </w:t>
      </w:r>
      <w:proofErr w:type="spellStart"/>
      <w:r w:rsidRPr="00315D3D">
        <w:t>správnosti</w:t>
      </w:r>
      <w:proofErr w:type="spellEnd"/>
      <w:r w:rsidRPr="00315D3D">
        <w:t xml:space="preserve"> </w:t>
      </w:r>
      <w:proofErr w:type="spellStart"/>
      <w:r>
        <w:t>počtu</w:t>
      </w:r>
      <w:proofErr w:type="spellEnd"/>
      <w:r>
        <w:t xml:space="preserve"> </w:t>
      </w:r>
      <w:proofErr w:type="spellStart"/>
      <w:proofErr w:type="gramStart"/>
      <w:r>
        <w:t>hodín</w:t>
      </w:r>
      <w:proofErr w:type="spellEnd"/>
      <w:r>
        <w:t xml:space="preserve"> </w:t>
      </w:r>
      <w:r w:rsidRPr="00315D3D">
        <w:t xml:space="preserve"> </w:t>
      </w:r>
      <w:proofErr w:type="spellStart"/>
      <w:r w:rsidRPr="00315D3D">
        <w:t>vzdelávania</w:t>
      </w:r>
      <w:proofErr w:type="spellEnd"/>
      <w:proofErr w:type="gramEnd"/>
      <w:r>
        <w:t xml:space="preserve"> </w:t>
      </w:r>
      <w:proofErr w:type="spellStart"/>
      <w:r w:rsidRPr="00315D3D">
        <w:t>vykázaných</w:t>
      </w:r>
      <w:proofErr w:type="spellEnd"/>
      <w:r w:rsidRPr="00315D3D">
        <w:t xml:space="preserve"> v </w:t>
      </w:r>
      <w:proofErr w:type="spellStart"/>
      <w:r w:rsidRPr="00315D3D">
        <w:t>čase</w:t>
      </w:r>
      <w:proofErr w:type="spellEnd"/>
      <w:r w:rsidRPr="00315D3D">
        <w:t xml:space="preserve"> </w:t>
      </w:r>
      <w:proofErr w:type="spellStart"/>
      <w:r w:rsidRPr="00315D3D">
        <w:t>realizácie</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1ADB2" w14:textId="77777777" w:rsidR="001A186C" w:rsidRPr="001A186C" w:rsidRDefault="001A186C" w:rsidP="001A186C">
    <w:pPr>
      <w:pStyle w:val="Hlavika"/>
    </w:pPr>
    <w:r>
      <w:rPr>
        <w:noProof/>
        <w:lang w:val="sk-SK" w:eastAsia="sk-SK"/>
      </w:rPr>
      <w:drawing>
        <wp:inline distT="0" distB="0" distL="0" distR="0" wp14:anchorId="1CC7F6FD" wp14:editId="3E5AFCE3">
          <wp:extent cx="5486400" cy="743252"/>
          <wp:effectExtent l="0" t="0" r="0" b="0"/>
          <wp:docPr id="1" name="Obrázok 1" descr="cid:image001.jpg@01DAAB88.21F29960"/>
          <wp:cNvGraphicFramePr/>
          <a:graphic xmlns:a="http://schemas.openxmlformats.org/drawingml/2006/main">
            <a:graphicData uri="http://schemas.openxmlformats.org/drawingml/2006/picture">
              <pic:pic xmlns:pic="http://schemas.openxmlformats.org/drawingml/2006/picture">
                <pic:nvPicPr>
                  <pic:cNvPr id="1" name="Obrázok 1" descr="cid:image001.jpg@01DAAB88.21F2996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4325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8A7A9" w14:textId="77777777" w:rsidR="002E4BFC" w:rsidRDefault="006828A9" w:rsidP="008C1DAB">
    <w:pPr>
      <w:pStyle w:val="Hlavika"/>
      <w:tabs>
        <w:tab w:val="left" w:pos="1260"/>
        <w:tab w:val="left" w:pos="13185"/>
      </w:tabs>
      <w:rPr>
        <w:b/>
        <w:sz w:val="24"/>
        <w:szCs w:val="24"/>
      </w:rPr>
    </w:pPr>
    <w:r>
      <w:rPr>
        <w:noProof/>
        <w:lang w:val="sk-SK" w:eastAsia="sk-SK"/>
      </w:rPr>
      <w:drawing>
        <wp:anchor distT="0" distB="0" distL="114300" distR="114300" simplePos="0" relativeHeight="251649536" behindDoc="0" locked="0" layoutInCell="1" allowOverlap="1" wp14:anchorId="3C553AC0" wp14:editId="2CBBB8C9">
          <wp:simplePos x="0" y="0"/>
          <wp:positionH relativeFrom="margin">
            <wp:align>left</wp:align>
          </wp:positionH>
          <wp:positionV relativeFrom="paragraph">
            <wp:posOffset>-212090</wp:posOffset>
          </wp:positionV>
          <wp:extent cx="5424170" cy="600075"/>
          <wp:effectExtent l="0" t="0" r="5080" b="9525"/>
          <wp:wrapSquare wrapText="bothSides"/>
          <wp:docPr id="8"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 + PSK + MPSVR _2024.jpg"/>
                  <pic:cNvPicPr/>
                </pic:nvPicPr>
                <pic:blipFill rotWithShape="1">
                  <a:blip r:embed="rId1" cstate="print">
                    <a:extLst>
                      <a:ext uri="{28A0092B-C50C-407E-A947-70E740481C1C}">
                        <a14:useLocalDpi xmlns:a14="http://schemas.microsoft.com/office/drawing/2010/main" val="0"/>
                      </a:ext>
                    </a:extLst>
                  </a:blip>
                  <a:srcRect l="6788" t="24326" r="5547" b="17758"/>
                  <a:stretch/>
                </pic:blipFill>
                <pic:spPr bwMode="auto">
                  <a:xfrm>
                    <a:off x="0" y="0"/>
                    <a:ext cx="5424170" cy="600075"/>
                  </a:xfrm>
                  <a:prstGeom prst="rect">
                    <a:avLst/>
                  </a:prstGeom>
                  <a:ln>
                    <a:noFill/>
                  </a:ln>
                  <a:extLst>
                    <a:ext uri="{53640926-AAD7-44D8-BBD7-CCE9431645EC}">
                      <a14:shadowObscured xmlns:a14="http://schemas.microsoft.com/office/drawing/2010/main"/>
                    </a:ext>
                  </a:extLst>
                </pic:spPr>
              </pic:pic>
            </a:graphicData>
          </a:graphic>
        </wp:anchor>
      </w:drawing>
    </w:r>
    <w:r>
      <w:rPr>
        <w:sz w:val="24"/>
        <w:szCs w:val="24"/>
      </w:rPr>
      <w:tab/>
    </w:r>
    <w:r>
      <w:rPr>
        <w:sz w:val="24"/>
        <w:szCs w:val="24"/>
      </w:rPr>
      <w:tab/>
    </w:r>
    <w:r>
      <w:rPr>
        <w:sz w:val="24"/>
        <w:szCs w:val="24"/>
      </w:rPr>
      <w:tab/>
    </w:r>
    <w:r>
      <w:rPr>
        <w:sz w:val="24"/>
        <w:szCs w:val="24"/>
      </w:rPr>
      <w:tab/>
    </w:r>
    <w:r w:rsidRPr="008C1DAB">
      <w:rPr>
        <w:b/>
        <w:sz w:val="24"/>
        <w:szCs w:val="24"/>
      </w:rPr>
      <w:tab/>
    </w:r>
  </w:p>
  <w:p w14:paraId="5EE4DB9B" w14:textId="77777777" w:rsidR="002E4BFC" w:rsidRPr="003C247C" w:rsidRDefault="006828A9" w:rsidP="008C1DAB">
    <w:pPr>
      <w:pStyle w:val="Hlavika"/>
      <w:tabs>
        <w:tab w:val="left" w:pos="1260"/>
        <w:tab w:val="left" w:pos="13185"/>
      </w:tabs>
      <w:rPr>
        <w:sz w:val="24"/>
        <w:szCs w:val="24"/>
      </w:rPr>
    </w:pPr>
    <w:r>
      <w:rPr>
        <w:b/>
        <w:sz w:val="24"/>
        <w:szCs w:val="24"/>
      </w:rPr>
      <w:tab/>
    </w:r>
    <w:r w:rsidR="00841741">
      <w:rPr>
        <w:b/>
        <w:sz w:val="24"/>
        <w:szCs w:val="24"/>
      </w:rPr>
      <w:tab/>
    </w:r>
    <w:r w:rsidR="00841741">
      <w:rPr>
        <w:b/>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abstractNum w:abstractNumId="9" w15:restartNumberingAfterBreak="0">
    <w:nsid w:val="31873AC0"/>
    <w:multiLevelType w:val="hybridMultilevel"/>
    <w:tmpl w:val="E2DE1154"/>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4BF3E85"/>
    <w:multiLevelType w:val="hybridMultilevel"/>
    <w:tmpl w:val="653E78C0"/>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062531"/>
    <w:rsid w:val="000E30E8"/>
    <w:rsid w:val="0015074B"/>
    <w:rsid w:val="001A186C"/>
    <w:rsid w:val="001C4D97"/>
    <w:rsid w:val="001D5F3E"/>
    <w:rsid w:val="001F6B1B"/>
    <w:rsid w:val="00282006"/>
    <w:rsid w:val="002955F1"/>
    <w:rsid w:val="0029639D"/>
    <w:rsid w:val="002E4BFC"/>
    <w:rsid w:val="00315D3D"/>
    <w:rsid w:val="00326F90"/>
    <w:rsid w:val="003A10CC"/>
    <w:rsid w:val="00451316"/>
    <w:rsid w:val="004854A4"/>
    <w:rsid w:val="004970A8"/>
    <w:rsid w:val="004A4D4E"/>
    <w:rsid w:val="004C450A"/>
    <w:rsid w:val="005677D5"/>
    <w:rsid w:val="00590327"/>
    <w:rsid w:val="005C0EEC"/>
    <w:rsid w:val="006014E6"/>
    <w:rsid w:val="00623C92"/>
    <w:rsid w:val="00633A2C"/>
    <w:rsid w:val="006828A9"/>
    <w:rsid w:val="006C22AB"/>
    <w:rsid w:val="006C5AC5"/>
    <w:rsid w:val="006D406C"/>
    <w:rsid w:val="0073640C"/>
    <w:rsid w:val="0075450D"/>
    <w:rsid w:val="007769F7"/>
    <w:rsid w:val="007B5A32"/>
    <w:rsid w:val="007D23EC"/>
    <w:rsid w:val="00816D21"/>
    <w:rsid w:val="00841741"/>
    <w:rsid w:val="008B3DBC"/>
    <w:rsid w:val="009468E1"/>
    <w:rsid w:val="00950E44"/>
    <w:rsid w:val="00A84ADF"/>
    <w:rsid w:val="00A84CB4"/>
    <w:rsid w:val="00AA1D8D"/>
    <w:rsid w:val="00AB1F3D"/>
    <w:rsid w:val="00AD5908"/>
    <w:rsid w:val="00AE68D9"/>
    <w:rsid w:val="00B469DE"/>
    <w:rsid w:val="00B47730"/>
    <w:rsid w:val="00BF7E02"/>
    <w:rsid w:val="00C54C10"/>
    <w:rsid w:val="00CB0664"/>
    <w:rsid w:val="00D600C3"/>
    <w:rsid w:val="00D70DA8"/>
    <w:rsid w:val="00DC56FE"/>
    <w:rsid w:val="00E47E11"/>
    <w:rsid w:val="00E80E31"/>
    <w:rsid w:val="00EF77D5"/>
    <w:rsid w:val="00F20195"/>
    <w:rsid w:val="00F65DA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999531"/>
  <w14:defaultImageDpi w14:val="330"/>
  <w15:docId w15:val="{94AC9B10-7750-4DE9-92A1-0BDD1108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C693F"/>
  </w:style>
  <w:style w:type="paragraph" w:styleId="Nadpis1">
    <w:name w:val="heading 1"/>
    <w:basedOn w:val="Normlny"/>
    <w:next w:val="Normlny"/>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8"/>
      <w:szCs w:val="26"/>
    </w:rPr>
  </w:style>
  <w:style w:type="paragraph" w:styleId="Nadpis3">
    <w:name w:val="heading 3"/>
    <w:basedOn w:val="Normlny"/>
    <w:next w:val="Normlny"/>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18BF"/>
  </w:style>
  <w:style w:type="paragraph" w:styleId="Pta">
    <w:name w:val="footer"/>
    <w:basedOn w:val="Normlny"/>
    <w:link w:val="PtaChar"/>
    <w:uiPriority w:val="99"/>
    <w:unhideWhenUsed/>
    <w:rsid w:val="00E618BF"/>
    <w:pPr>
      <w:tabs>
        <w:tab w:val="center" w:pos="4680"/>
        <w:tab w:val="right" w:pos="9360"/>
      </w:tabs>
      <w:spacing w:after="0" w:line="240" w:lineRule="auto"/>
    </w:pPr>
  </w:style>
  <w:style w:type="character" w:customStyle="1" w:styleId="PtaChar">
    <w:name w:val="Päta Char"/>
    <w:basedOn w:val="Predvolenpsmoodseku"/>
    <w:link w:val="Pta"/>
    <w:uiPriority w:val="99"/>
    <w:rsid w:val="00E618BF"/>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rPr>
  </w:style>
  <w:style w:type="paragraph" w:styleId="Nzov">
    <w:name w:val="Title"/>
    <w:basedOn w:val="Normlny"/>
    <w:next w:val="Normlny"/>
    <w:link w:val="Nzo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contextualSpacing/>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contextualSpacing/>
    </w:pPr>
  </w:style>
  <w:style w:type="paragraph" w:styleId="Zoznam2">
    <w:name w:val="List 2"/>
    <w:basedOn w:val="Normlny"/>
    <w:uiPriority w:val="99"/>
    <w:unhideWhenUsed/>
    <w:rsid w:val="00326F90"/>
    <w:pPr>
      <w:ind w:left="720" w:hanging="360"/>
      <w:contextualSpacing/>
    </w:pPr>
  </w:style>
  <w:style w:type="paragraph" w:styleId="Zoznam3">
    <w:name w:val="List 3"/>
    <w:basedOn w:val="Normlny"/>
    <w:uiPriority w:val="99"/>
    <w:unhideWhenUsed/>
    <w:rsid w:val="00326F90"/>
    <w:pPr>
      <w:ind w:left="1080" w:hanging="360"/>
      <w:contextualSpacing/>
    </w:pPr>
  </w:style>
  <w:style w:type="paragraph" w:styleId="Zoznamsodrkami">
    <w:name w:val="List Bullet"/>
    <w:basedOn w:val="Normlny"/>
    <w:uiPriority w:val="99"/>
    <w:unhideWhenUsed/>
    <w:rsid w:val="00326F90"/>
    <w:pPr>
      <w:numPr>
        <w:numId w:val="1"/>
      </w:numPr>
      <w:contextualSpacing/>
    </w:pPr>
  </w:style>
  <w:style w:type="paragraph" w:styleId="Zoznamsodrkami2">
    <w:name w:val="List Bullet 2"/>
    <w:basedOn w:val="Normlny"/>
    <w:uiPriority w:val="99"/>
    <w:unhideWhenUsed/>
    <w:rsid w:val="00326F90"/>
    <w:pPr>
      <w:numPr>
        <w:numId w:val="2"/>
      </w:numPr>
      <w:contextualSpacing/>
    </w:pPr>
  </w:style>
  <w:style w:type="paragraph" w:styleId="Zoznamsodrkami3">
    <w:name w:val="List Bullet 3"/>
    <w:basedOn w:val="Normlny"/>
    <w:uiPriority w:val="99"/>
    <w:unhideWhenUsed/>
    <w:rsid w:val="00326F90"/>
    <w:pPr>
      <w:numPr>
        <w:numId w:val="3"/>
      </w:numPr>
      <w:contextualSpacing/>
    </w:pPr>
  </w:style>
  <w:style w:type="paragraph" w:styleId="slovanzoznam">
    <w:name w:val="List Number"/>
    <w:basedOn w:val="Normlny"/>
    <w:uiPriority w:val="99"/>
    <w:unhideWhenUsed/>
    <w:rsid w:val="00326F90"/>
    <w:pPr>
      <w:numPr>
        <w:numId w:val="5"/>
      </w:numPr>
      <w:contextualSpacing/>
    </w:pPr>
  </w:style>
  <w:style w:type="paragraph" w:styleId="slovanzoznam2">
    <w:name w:val="List Number 2"/>
    <w:basedOn w:val="Normlny"/>
    <w:uiPriority w:val="99"/>
    <w:unhideWhenUsed/>
    <w:rsid w:val="0029639D"/>
    <w:pPr>
      <w:numPr>
        <w:numId w:val="6"/>
      </w:numPr>
      <w:contextualSpacing/>
    </w:pPr>
  </w:style>
  <w:style w:type="paragraph" w:styleId="slovanzoznam3">
    <w:name w:val="List Number 3"/>
    <w:basedOn w:val="Normlny"/>
    <w:uiPriority w:val="99"/>
    <w:unhideWhenUsed/>
    <w:rsid w:val="0029639D"/>
    <w:pPr>
      <w:numPr>
        <w:numId w:val="7"/>
      </w:numPr>
      <w:contextualSpacing/>
    </w:pPr>
  </w:style>
  <w:style w:type="paragraph" w:styleId="Pokraovaniezoznamu">
    <w:name w:val="List Continue"/>
    <w:basedOn w:val="Normlny"/>
    <w:uiPriority w:val="99"/>
    <w:unhideWhenUsed/>
    <w:rsid w:val="0029639D"/>
    <w:pPr>
      <w:spacing w:after="120"/>
      <w:ind w:left="360"/>
      <w:contextualSpacing/>
    </w:pPr>
  </w:style>
  <w:style w:type="paragraph" w:styleId="Pokraovaniezoznamu2">
    <w:name w:val="List Continue 2"/>
    <w:basedOn w:val="Normlny"/>
    <w:uiPriority w:val="99"/>
    <w:unhideWhenUsed/>
    <w:rsid w:val="0029639D"/>
    <w:pPr>
      <w:spacing w:after="120"/>
      <w:ind w:left="720"/>
      <w:contextualSpacing/>
    </w:pPr>
  </w:style>
  <w:style w:type="paragraph" w:styleId="Pokraovaniezoznamu3">
    <w:name w:val="List Continue 3"/>
    <w:basedOn w:val="Normlny"/>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color w:val="000000" w:themeColor="text1"/>
    </w:rPr>
  </w:style>
  <w:style w:type="character" w:customStyle="1" w:styleId="CitciaChar">
    <w:name w:val="Citácia Char"/>
    <w:basedOn w:val="Predvolenpsmoodseku"/>
    <w:link w:val="Citcia"/>
    <w:uiPriority w:val="29"/>
    <w:rsid w:val="00FC693F"/>
    <w:rPr>
      <w:i/>
      <w:iCs/>
      <w:color w:val="000000" w:themeColor="text1"/>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Popis">
    <w:name w:val="caption"/>
    <w:basedOn w:val="Normlny"/>
    <w:next w:val="Normlny"/>
    <w:uiPriority w:val="35"/>
    <w:semiHidden/>
    <w:unhideWhenUsed/>
    <w:qFormat/>
    <w:rsid w:val="00FC693F"/>
    <w:pPr>
      <w:spacing w:line="240" w:lineRule="auto"/>
    </w:pPr>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xtbubliny">
    <w:name w:val="Balloon Text"/>
    <w:basedOn w:val="Normlny"/>
    <w:link w:val="TextbublinyChar"/>
    <w:uiPriority w:val="99"/>
    <w:semiHidden/>
    <w:unhideWhenUsed/>
    <w:rsid w:val="0006253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62531"/>
    <w:rPr>
      <w:rFonts w:ascii="Segoe UI" w:hAnsi="Segoe UI" w:cs="Segoe UI"/>
      <w:sz w:val="18"/>
      <w:szCs w:val="18"/>
    </w:rPr>
  </w:style>
  <w:style w:type="paragraph" w:styleId="Textpoznmkypodiarou">
    <w:name w:val="footnote text"/>
    <w:basedOn w:val="Normlny"/>
    <w:link w:val="TextpoznmkypodiarouChar"/>
    <w:uiPriority w:val="99"/>
    <w:semiHidden/>
    <w:unhideWhenUsed/>
    <w:rsid w:val="00315D3D"/>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315D3D"/>
    <w:rPr>
      <w:sz w:val="20"/>
      <w:szCs w:val="20"/>
    </w:rPr>
  </w:style>
  <w:style w:type="character" w:styleId="Odkaznapoznmkupodiarou">
    <w:name w:val="footnote reference"/>
    <w:basedOn w:val="Predvolenpsmoodseku"/>
    <w:uiPriority w:val="99"/>
    <w:semiHidden/>
    <w:unhideWhenUsed/>
    <w:rsid w:val="00315D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1C508-156A-4004-88E1-952CA7949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Manager/>
  <Company/>
  <LinksUpToDate>false</LinksUpToDate>
  <CharactersWithSpaces>4326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Deneš Michal</cp:lastModifiedBy>
  <cp:revision>30</cp:revision>
  <cp:lastPrinted>2026-05-08T12:22:00Z</cp:lastPrinted>
  <dcterms:created xsi:type="dcterms:W3CDTF">2013-12-23T23:15:00Z</dcterms:created>
  <dcterms:modified xsi:type="dcterms:W3CDTF">2026-07-03T07:27:00Z</dcterms:modified>
  <cp:category/>
</cp:coreProperties>
</file>